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4B9" w:rsidRPr="006E0828" w:rsidRDefault="005D04B9" w:rsidP="00E87EF2"/>
    <w:p w:rsidR="00185346" w:rsidRPr="006E0828" w:rsidRDefault="00185346" w:rsidP="00E87EF2"/>
    <w:p w:rsidR="00B26138" w:rsidRPr="006E0828" w:rsidRDefault="00B26138" w:rsidP="00E87EF2"/>
    <w:p w:rsidR="00B26138" w:rsidRPr="006E0828" w:rsidRDefault="00B26138" w:rsidP="00E87EF2"/>
    <w:p w:rsidR="004C2768" w:rsidRDefault="004C2768" w:rsidP="00E87EF2">
      <w:bookmarkStart w:id="0" w:name="lcommisioned_by"/>
      <w:bookmarkStart w:id="1" w:name="lauthors"/>
      <w:bookmarkEnd w:id="0"/>
      <w:bookmarkEnd w:id="1"/>
    </w:p>
    <w:p w:rsidR="00C250DD" w:rsidRPr="00E041A8" w:rsidRDefault="00C250DD" w:rsidP="00E87EF2"/>
    <w:p w:rsidR="00C64685" w:rsidRDefault="00C64685" w:rsidP="00E87EF2"/>
    <w:p w:rsidR="00C250DD" w:rsidRDefault="00C250DD" w:rsidP="00E87EF2">
      <w:pPr>
        <w:rPr>
          <w:rFonts w:cs="Arial"/>
          <w:szCs w:val="18"/>
          <w:lang w:eastAsia="nl-NL"/>
        </w:rPr>
      </w:pPr>
    </w:p>
    <w:tbl>
      <w:tblPr>
        <w:tblW w:w="9640" w:type="dxa"/>
        <w:tblInd w:w="-136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851"/>
        <w:gridCol w:w="1418"/>
        <w:gridCol w:w="4111"/>
        <w:gridCol w:w="1701"/>
        <w:gridCol w:w="1559"/>
      </w:tblGrid>
      <w:tr w:rsidR="00C64685" w:rsidRPr="00FB4F53" w:rsidTr="00537FF2">
        <w:trPr>
          <w:trHeight w:val="227"/>
        </w:trPr>
        <w:tc>
          <w:tcPr>
            <w:tcW w:w="9640" w:type="dxa"/>
            <w:gridSpan w:val="5"/>
            <w:tcBorders>
              <w:top w:val="single" w:sz="6" w:space="0" w:color="000000"/>
              <w:bottom w:val="single" w:sz="4" w:space="0" w:color="auto"/>
            </w:tcBorders>
            <w:shd w:val="clear" w:color="auto" w:fill="007BC7"/>
          </w:tcPr>
          <w:p w:rsidR="00C64685" w:rsidRPr="00FB4F53" w:rsidRDefault="00C64685" w:rsidP="00C64685">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4D4F07">
              <w:rPr>
                <w:color w:val="FFFFFF" w:themeColor="background1"/>
                <w:szCs w:val="18"/>
              </w:rPr>
              <w:t>Overzicht wijzigingen</w:t>
            </w:r>
          </w:p>
        </w:tc>
      </w:tr>
      <w:tr w:rsidR="00C64685" w:rsidRPr="00FB4F53" w:rsidTr="00537FF2">
        <w:trPr>
          <w:trHeight w:val="212"/>
        </w:trPr>
        <w:tc>
          <w:tcPr>
            <w:tcW w:w="851" w:type="dxa"/>
            <w:vMerge w:val="restart"/>
            <w:tcBorders>
              <w:top w:val="single" w:sz="4" w:space="0" w:color="auto"/>
            </w:tcBorders>
            <w:shd w:val="clear" w:color="auto" w:fill="DAEEF3" w:themeFill="accent5" w:themeFillTint="33"/>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Versie</w:t>
            </w:r>
          </w:p>
        </w:tc>
        <w:tc>
          <w:tcPr>
            <w:tcW w:w="1418" w:type="dxa"/>
            <w:vMerge w:val="restart"/>
            <w:tcBorders>
              <w:top w:val="single" w:sz="4" w:space="0" w:color="auto"/>
            </w:tcBorders>
            <w:shd w:val="clear" w:color="auto" w:fill="DAEEF3" w:themeFill="accent5" w:themeFillTint="33"/>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 xml:space="preserve">Datum invoer </w:t>
            </w:r>
          </w:p>
        </w:tc>
        <w:tc>
          <w:tcPr>
            <w:tcW w:w="4111" w:type="dxa"/>
            <w:vMerge w:val="restart"/>
            <w:tcBorders>
              <w:top w:val="single" w:sz="4" w:space="0" w:color="auto"/>
            </w:tcBorders>
            <w:shd w:val="clear" w:color="auto" w:fill="DAEEF3" w:themeFill="accent5" w:themeFillTint="33"/>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Korte omschrijving van de wijziging(en)</w:t>
            </w:r>
          </w:p>
        </w:tc>
        <w:tc>
          <w:tcPr>
            <w:tcW w:w="3260" w:type="dxa"/>
            <w:gridSpan w:val="2"/>
            <w:tcBorders>
              <w:top w:val="single" w:sz="4" w:space="0" w:color="auto"/>
              <w:bottom w:val="single" w:sz="4" w:space="0" w:color="auto"/>
            </w:tcBorders>
            <w:shd w:val="clear" w:color="auto" w:fill="DAEEF3" w:themeFill="accent5" w:themeFillTint="33"/>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Opdrachtnemer</w:t>
            </w:r>
          </w:p>
        </w:tc>
      </w:tr>
      <w:tr w:rsidR="00C64685" w:rsidRPr="00FB4F53" w:rsidTr="00537FF2">
        <w:trPr>
          <w:trHeight w:val="145"/>
        </w:trPr>
        <w:tc>
          <w:tcPr>
            <w:tcW w:w="851" w:type="dxa"/>
            <w:vMerge/>
            <w:tcBorders>
              <w:bottom w:val="single" w:sz="4" w:space="0" w:color="auto"/>
            </w:tcBorders>
            <w:shd w:val="clear" w:color="auto" w:fill="DAEEF3" w:themeFill="accent5" w:themeFillTint="33"/>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418" w:type="dxa"/>
            <w:vMerge/>
            <w:tcBorders>
              <w:bottom w:val="single" w:sz="4" w:space="0" w:color="auto"/>
            </w:tcBorders>
            <w:shd w:val="clear" w:color="auto" w:fill="DAEEF3" w:themeFill="accent5" w:themeFillTint="33"/>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4111" w:type="dxa"/>
            <w:vMerge/>
            <w:tcBorders>
              <w:bottom w:val="single" w:sz="4" w:space="0" w:color="auto"/>
            </w:tcBorders>
            <w:shd w:val="clear" w:color="auto" w:fill="DAEEF3" w:themeFill="accent5" w:themeFillTint="33"/>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701" w:type="dxa"/>
            <w:tcBorders>
              <w:top w:val="single" w:sz="4" w:space="0" w:color="auto"/>
              <w:bottom w:val="single" w:sz="4" w:space="0" w:color="auto"/>
            </w:tcBorders>
            <w:shd w:val="clear" w:color="auto" w:fill="DAEEF3" w:themeFill="accent5" w:themeFillTint="33"/>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Naam</w:t>
            </w:r>
          </w:p>
        </w:tc>
        <w:tc>
          <w:tcPr>
            <w:tcW w:w="1559" w:type="dxa"/>
            <w:tcBorders>
              <w:top w:val="single" w:sz="4" w:space="0" w:color="auto"/>
              <w:bottom w:val="single" w:sz="4" w:space="0" w:color="auto"/>
            </w:tcBorders>
            <w:shd w:val="clear" w:color="auto" w:fill="DAEEF3" w:themeFill="accent5" w:themeFillTint="33"/>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Bedrijfsnaam</w:t>
            </w:r>
          </w:p>
        </w:tc>
      </w:tr>
      <w:tr w:rsidR="00C64685" w:rsidRPr="00FB4F53" w:rsidTr="00537FF2">
        <w:trPr>
          <w:trHeight w:val="212"/>
        </w:trPr>
        <w:tc>
          <w:tcPr>
            <w:tcW w:w="851" w:type="dxa"/>
            <w:tcBorders>
              <w:top w:val="single" w:sz="4" w:space="0" w:color="auto"/>
              <w:bottom w:val="dotted" w:sz="4" w:space="0" w:color="auto"/>
            </w:tcBorders>
          </w:tcPr>
          <w:p w:rsidR="00C64685" w:rsidRPr="00FB4F53" w:rsidRDefault="00C64685" w:rsidP="00C64685">
            <w:pPr>
              <w:spacing w:line="200" w:lineRule="atLeast"/>
              <w:rPr>
                <w:rFonts w:cs="Arial"/>
                <w:szCs w:val="18"/>
              </w:rPr>
            </w:pPr>
            <w:r w:rsidRPr="00466908">
              <w:rPr>
                <w:szCs w:val="18"/>
                <w:highlight w:val="yellow"/>
              </w:rPr>
              <w:fldChar w:fldCharType="begin"/>
            </w:r>
            <w:r w:rsidRPr="00466908">
              <w:rPr>
                <w:szCs w:val="18"/>
                <w:highlight w:val="yellow"/>
              </w:rPr>
              <w:instrText xml:space="preserve"> MACROBUTTON  AantekeningenInInktInvoegen [Vul in] </w:instrText>
            </w:r>
            <w:r w:rsidRPr="00466908">
              <w:rPr>
                <w:szCs w:val="18"/>
                <w:highlight w:val="yellow"/>
              </w:rPr>
              <w:fldChar w:fldCharType="end"/>
            </w:r>
          </w:p>
        </w:tc>
        <w:tc>
          <w:tcPr>
            <w:tcW w:w="1418" w:type="dxa"/>
            <w:tcBorders>
              <w:top w:val="single" w:sz="4" w:space="0" w:color="auto"/>
              <w:bottom w:val="dotted" w:sz="4" w:space="0" w:color="auto"/>
            </w:tcBorders>
          </w:tcPr>
          <w:p w:rsidR="00C64685" w:rsidRPr="00FB4F53" w:rsidRDefault="00C64685" w:rsidP="00C64685">
            <w:pPr>
              <w:spacing w:line="200" w:lineRule="atLeast"/>
              <w:rPr>
                <w:rFonts w:cs="Arial"/>
                <w:szCs w:val="18"/>
              </w:rPr>
            </w:pPr>
            <w:r w:rsidRPr="00466908">
              <w:rPr>
                <w:szCs w:val="18"/>
                <w:highlight w:val="yellow"/>
              </w:rPr>
              <w:fldChar w:fldCharType="begin"/>
            </w:r>
            <w:r w:rsidRPr="00466908">
              <w:rPr>
                <w:szCs w:val="18"/>
                <w:highlight w:val="yellow"/>
              </w:rPr>
              <w:instrText xml:space="preserve"> MACROBUTTON NoMacro [dd-mm-jaar]</w:instrText>
            </w:r>
            <w:r w:rsidRPr="00466908">
              <w:rPr>
                <w:szCs w:val="18"/>
                <w:highlight w:val="yellow"/>
              </w:rPr>
              <w:fldChar w:fldCharType="end"/>
            </w:r>
          </w:p>
        </w:tc>
        <w:tc>
          <w:tcPr>
            <w:tcW w:w="4111" w:type="dxa"/>
            <w:tcBorders>
              <w:top w:val="single" w:sz="4" w:space="0" w:color="auto"/>
              <w:bottom w:val="dotted" w:sz="4" w:space="0" w:color="auto"/>
            </w:tcBorders>
          </w:tcPr>
          <w:p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r>
              <w:rPr>
                <w:highlight w:val="yellow"/>
              </w:rPr>
              <w:fldChar w:fldCharType="begin"/>
            </w:r>
            <w:r>
              <w:rPr>
                <w:highlight w:val="yellow"/>
              </w:rPr>
              <w:instrText xml:space="preserve"> MACROBUTTON  AantekeningenInInktInvoegen [Vermeld de wijzigingen in hfdst. 2 e/o 3] </w:instrText>
            </w:r>
            <w:r>
              <w:rPr>
                <w:highlight w:val="yellow"/>
              </w:rPr>
              <w:fldChar w:fldCharType="end"/>
            </w:r>
          </w:p>
        </w:tc>
        <w:tc>
          <w:tcPr>
            <w:tcW w:w="1701" w:type="dxa"/>
            <w:tcBorders>
              <w:top w:val="single"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r w:rsidRPr="00466908">
              <w:rPr>
                <w:szCs w:val="18"/>
                <w:highlight w:val="yellow"/>
              </w:rPr>
              <w:fldChar w:fldCharType="begin"/>
            </w:r>
            <w:r w:rsidRPr="00466908">
              <w:rPr>
                <w:szCs w:val="18"/>
                <w:highlight w:val="yellow"/>
              </w:rPr>
              <w:instrText xml:space="preserve"> MACROBUTTON  AantekeningenInInktInvoegen [Vul in] </w:instrText>
            </w:r>
            <w:r w:rsidRPr="00466908">
              <w:rPr>
                <w:szCs w:val="18"/>
                <w:highlight w:val="yellow"/>
              </w:rPr>
              <w:fldChar w:fldCharType="end"/>
            </w:r>
          </w:p>
        </w:tc>
        <w:tc>
          <w:tcPr>
            <w:tcW w:w="1559" w:type="dxa"/>
            <w:tcBorders>
              <w:top w:val="single"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Cs w:val="18"/>
              </w:rPr>
            </w:pPr>
            <w:r w:rsidRPr="00466908">
              <w:rPr>
                <w:szCs w:val="18"/>
                <w:highlight w:val="yellow"/>
              </w:rPr>
              <w:fldChar w:fldCharType="begin"/>
            </w:r>
            <w:r w:rsidRPr="00466908">
              <w:rPr>
                <w:szCs w:val="18"/>
                <w:highlight w:val="yellow"/>
              </w:rPr>
              <w:instrText xml:space="preserve"> MACROBUTTON  AantekeningenInInktInvoegen [Vul in] </w:instrText>
            </w:r>
            <w:r w:rsidRPr="00466908">
              <w:rPr>
                <w:szCs w:val="18"/>
                <w:highlight w:val="yellow"/>
              </w:rPr>
              <w:fldChar w:fldCharType="end"/>
            </w:r>
          </w:p>
        </w:tc>
      </w:tr>
      <w:tr w:rsidR="00C64685" w:rsidRPr="00FB4F53" w:rsidTr="00537FF2">
        <w:trPr>
          <w:trHeight w:val="212"/>
        </w:trPr>
        <w:tc>
          <w:tcPr>
            <w:tcW w:w="851" w:type="dxa"/>
            <w:tcBorders>
              <w:top w:val="dotted" w:sz="4" w:space="0" w:color="auto"/>
              <w:bottom w:val="dotted" w:sz="4" w:space="0" w:color="auto"/>
            </w:tcBorders>
          </w:tcPr>
          <w:p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rsidTr="00537FF2">
        <w:trPr>
          <w:trHeight w:val="212"/>
        </w:trPr>
        <w:tc>
          <w:tcPr>
            <w:tcW w:w="851" w:type="dxa"/>
            <w:tcBorders>
              <w:top w:val="dotted" w:sz="4" w:space="0" w:color="auto"/>
              <w:bottom w:val="dotted" w:sz="4" w:space="0" w:color="auto"/>
            </w:tcBorders>
          </w:tcPr>
          <w:p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rsidTr="00537FF2">
        <w:trPr>
          <w:trHeight w:val="227"/>
        </w:trPr>
        <w:tc>
          <w:tcPr>
            <w:tcW w:w="851" w:type="dxa"/>
            <w:tcBorders>
              <w:top w:val="dotted" w:sz="4" w:space="0" w:color="auto"/>
              <w:bottom w:val="dotted" w:sz="4" w:space="0" w:color="auto"/>
            </w:tcBorders>
          </w:tcPr>
          <w:p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rsidTr="00537FF2">
        <w:trPr>
          <w:trHeight w:val="212"/>
        </w:trPr>
        <w:tc>
          <w:tcPr>
            <w:tcW w:w="851" w:type="dxa"/>
            <w:tcBorders>
              <w:top w:val="dotted" w:sz="4" w:space="0" w:color="auto"/>
              <w:bottom w:val="dotted" w:sz="4" w:space="0" w:color="auto"/>
            </w:tcBorders>
          </w:tcPr>
          <w:p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rsidTr="00537FF2">
        <w:trPr>
          <w:trHeight w:val="212"/>
        </w:trPr>
        <w:tc>
          <w:tcPr>
            <w:tcW w:w="851" w:type="dxa"/>
            <w:tcBorders>
              <w:top w:val="dotted" w:sz="4" w:space="0" w:color="auto"/>
              <w:bottom w:val="dotted" w:sz="4" w:space="0" w:color="auto"/>
            </w:tcBorders>
          </w:tcPr>
          <w:p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rsidTr="00537FF2">
        <w:trPr>
          <w:trHeight w:val="227"/>
        </w:trPr>
        <w:tc>
          <w:tcPr>
            <w:tcW w:w="851" w:type="dxa"/>
            <w:tcBorders>
              <w:top w:val="dotted" w:sz="4" w:space="0" w:color="auto"/>
              <w:bottom w:val="dotted" w:sz="4" w:space="0" w:color="auto"/>
            </w:tcBorders>
          </w:tcPr>
          <w:p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rsidTr="00537FF2">
        <w:trPr>
          <w:trHeight w:val="212"/>
        </w:trPr>
        <w:tc>
          <w:tcPr>
            <w:tcW w:w="851" w:type="dxa"/>
            <w:tcBorders>
              <w:top w:val="dotted" w:sz="4" w:space="0" w:color="auto"/>
              <w:bottom w:val="dotted" w:sz="4" w:space="0" w:color="auto"/>
            </w:tcBorders>
          </w:tcPr>
          <w:p w:rsidR="00C64685" w:rsidRPr="00FB4F53" w:rsidRDefault="00C64685" w:rsidP="00C64685">
            <w:pPr>
              <w:spacing w:line="200" w:lineRule="atLeast"/>
              <w:rPr>
                <w:rFonts w:cs="Arial"/>
                <w:szCs w:val="18"/>
              </w:rPr>
            </w:pPr>
          </w:p>
        </w:tc>
        <w:tc>
          <w:tcPr>
            <w:tcW w:w="1418" w:type="dxa"/>
            <w:tcBorders>
              <w:top w:val="dotted" w:sz="4" w:space="0" w:color="auto"/>
              <w:bottom w:val="dotted" w:sz="4" w:space="0" w:color="auto"/>
            </w:tcBorders>
          </w:tcPr>
          <w:p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rsidTr="00537FF2">
        <w:trPr>
          <w:trHeight w:val="227"/>
        </w:trPr>
        <w:tc>
          <w:tcPr>
            <w:tcW w:w="851" w:type="dxa"/>
            <w:tcBorders>
              <w:top w:val="dotted" w:sz="4" w:space="0" w:color="auto"/>
              <w:bottom w:val="dotted" w:sz="4" w:space="0" w:color="auto"/>
            </w:tcBorders>
          </w:tcPr>
          <w:p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rsidTr="00537FF2">
        <w:trPr>
          <w:trHeight w:val="212"/>
        </w:trPr>
        <w:tc>
          <w:tcPr>
            <w:tcW w:w="851" w:type="dxa"/>
            <w:tcBorders>
              <w:top w:val="dotted" w:sz="4" w:space="0" w:color="auto"/>
              <w:bottom w:val="single" w:sz="6" w:space="0" w:color="000000"/>
            </w:tcBorders>
          </w:tcPr>
          <w:p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single" w:sz="6" w:space="0" w:color="000000"/>
            </w:tcBorders>
          </w:tcPr>
          <w:p w:rsidR="00C64685" w:rsidRPr="00FB4F53" w:rsidRDefault="00C64685" w:rsidP="00C64685">
            <w:pPr>
              <w:spacing w:line="200" w:lineRule="atLeast"/>
              <w:rPr>
                <w:rFonts w:cs="Arial"/>
                <w:szCs w:val="18"/>
              </w:rPr>
            </w:pPr>
          </w:p>
        </w:tc>
        <w:tc>
          <w:tcPr>
            <w:tcW w:w="4111" w:type="dxa"/>
            <w:tcBorders>
              <w:top w:val="dotted" w:sz="4" w:space="0" w:color="auto"/>
              <w:bottom w:val="single" w:sz="6" w:space="0" w:color="000000"/>
            </w:tcBorders>
          </w:tcPr>
          <w:p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single" w:sz="6" w:space="0" w:color="000000"/>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single" w:sz="6" w:space="0" w:color="000000"/>
            </w:tcBorders>
          </w:tcPr>
          <w:p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bl>
    <w:p w:rsidR="00C64685" w:rsidRDefault="00C64685" w:rsidP="00E87EF2"/>
    <w:p w:rsidR="00ED25E8" w:rsidRDefault="00ED25E8" w:rsidP="00E87EF2"/>
    <w:tbl>
      <w:tblPr>
        <w:tblStyle w:val="Tabelraster"/>
        <w:tblW w:w="9640" w:type="dxa"/>
        <w:tblInd w:w="-1310" w:type="dxa"/>
        <w:tblLook w:val="04A0" w:firstRow="1" w:lastRow="0" w:firstColumn="1" w:lastColumn="0" w:noHBand="0" w:noVBand="1"/>
      </w:tblPr>
      <w:tblGrid>
        <w:gridCol w:w="2634"/>
        <w:gridCol w:w="1462"/>
        <w:gridCol w:w="2056"/>
        <w:gridCol w:w="1551"/>
        <w:gridCol w:w="1937"/>
      </w:tblGrid>
      <w:tr w:rsidR="00041E67" w:rsidTr="005D267C">
        <w:tc>
          <w:tcPr>
            <w:tcW w:w="9640" w:type="dxa"/>
            <w:gridSpan w:val="5"/>
            <w:shd w:val="clear" w:color="auto" w:fill="548DD4" w:themeFill="text2" w:themeFillTint="99"/>
          </w:tcPr>
          <w:p w:rsidR="00041E67" w:rsidRDefault="00041E67" w:rsidP="005D267C">
            <w:r w:rsidRPr="00C56616">
              <w:rPr>
                <w:color w:val="FFFFFF" w:themeColor="background1"/>
                <w:szCs w:val="18"/>
              </w:rPr>
              <w:lastRenderedPageBreak/>
              <w:t>Autorisatie</w:t>
            </w:r>
          </w:p>
        </w:tc>
      </w:tr>
      <w:tr w:rsidR="00041E67" w:rsidTr="005D267C">
        <w:tc>
          <w:tcPr>
            <w:tcW w:w="2880" w:type="dxa"/>
            <w:shd w:val="clear" w:color="auto" w:fill="B6DDE8" w:themeFill="accent5" w:themeFillTint="66"/>
          </w:tcPr>
          <w:p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570" w:type="dxa"/>
            <w:shd w:val="clear" w:color="auto" w:fill="B6DDE8" w:themeFill="accent5" w:themeFillTint="66"/>
          </w:tcPr>
          <w:p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Naam</w:t>
            </w:r>
          </w:p>
        </w:tc>
        <w:tc>
          <w:tcPr>
            <w:tcW w:w="1570" w:type="dxa"/>
            <w:shd w:val="clear" w:color="auto" w:fill="B6DDE8" w:themeFill="accent5" w:themeFillTint="66"/>
          </w:tcPr>
          <w:p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Bedrijfsnaam</w:t>
            </w:r>
          </w:p>
        </w:tc>
        <w:tc>
          <w:tcPr>
            <w:tcW w:w="1570" w:type="dxa"/>
            <w:shd w:val="clear" w:color="auto" w:fill="B6DDE8" w:themeFill="accent5" w:themeFillTint="66"/>
          </w:tcPr>
          <w:p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Datum</w:t>
            </w:r>
          </w:p>
        </w:tc>
        <w:tc>
          <w:tcPr>
            <w:tcW w:w="2050" w:type="dxa"/>
            <w:shd w:val="clear" w:color="auto" w:fill="B6DDE8" w:themeFill="accent5" w:themeFillTint="66"/>
          </w:tcPr>
          <w:p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Handtekening</w:t>
            </w:r>
          </w:p>
        </w:tc>
      </w:tr>
      <w:tr w:rsidR="00041E67" w:rsidTr="005D267C">
        <w:tc>
          <w:tcPr>
            <w:tcW w:w="2880" w:type="dxa"/>
          </w:tcPr>
          <w:p w:rsidR="00041E67" w:rsidRDefault="00041E67" w:rsidP="005D267C">
            <w:pPr>
              <w:pStyle w:val="Geenafstand"/>
              <w:spacing w:beforeAutospacing="0" w:afterAutospacing="0"/>
              <w:rPr>
                <w:szCs w:val="18"/>
                <w:lang w:val="nl-NL"/>
              </w:rPr>
            </w:pPr>
            <w:r>
              <w:rPr>
                <w:szCs w:val="18"/>
                <w:lang w:val="nl-NL"/>
              </w:rPr>
              <w:t>Opgesteld door:</w:t>
            </w:r>
          </w:p>
          <w:p w:rsidR="00041E67" w:rsidRDefault="00041E67" w:rsidP="005D267C"/>
        </w:tc>
        <w:tc>
          <w:tcPr>
            <w:tcW w:w="1570" w:type="dxa"/>
          </w:tcPr>
          <w:p w:rsidR="00041E67" w:rsidRPr="00E041A8" w:rsidRDefault="00EE3EB6" w:rsidP="005D267C">
            <w:pPr>
              <w:spacing w:line="240" w:lineRule="auto"/>
              <w:rPr>
                <w:color w:val="000000"/>
                <w:szCs w:val="18"/>
              </w:rPr>
            </w:pPr>
            <w:r>
              <w:rPr>
                <w:szCs w:val="18"/>
              </w:rPr>
              <w:t>H. van Stipdonk</w:t>
            </w:r>
          </w:p>
        </w:tc>
        <w:tc>
          <w:tcPr>
            <w:tcW w:w="1570" w:type="dxa"/>
          </w:tcPr>
          <w:p w:rsidR="00041E67" w:rsidRPr="00E041A8" w:rsidRDefault="00EE3EB6" w:rsidP="00EE3EB6">
            <w:pPr>
              <w:spacing w:line="240" w:lineRule="auto"/>
              <w:rPr>
                <w:color w:val="000000"/>
                <w:szCs w:val="18"/>
              </w:rPr>
            </w:pPr>
            <w:r>
              <w:rPr>
                <w:szCs w:val="18"/>
              </w:rPr>
              <w:t>Rijksvastgoedbedrijf</w:t>
            </w:r>
          </w:p>
        </w:tc>
        <w:tc>
          <w:tcPr>
            <w:tcW w:w="1570" w:type="dxa"/>
          </w:tcPr>
          <w:p w:rsidR="00041E67" w:rsidRPr="00E041A8" w:rsidRDefault="00EE3EB6" w:rsidP="005D267C">
            <w:pPr>
              <w:spacing w:line="240" w:lineRule="auto"/>
              <w:rPr>
                <w:szCs w:val="18"/>
              </w:rPr>
            </w:pPr>
            <w:r>
              <w:rPr>
                <w:szCs w:val="18"/>
              </w:rPr>
              <w:t>28-9-2020</w:t>
            </w:r>
          </w:p>
        </w:tc>
        <w:tc>
          <w:tcPr>
            <w:tcW w:w="2050" w:type="dxa"/>
          </w:tcPr>
          <w:p w:rsidR="00041E67" w:rsidRDefault="00041E67" w:rsidP="005D267C"/>
        </w:tc>
      </w:tr>
      <w:tr w:rsidR="00041E67" w:rsidTr="005D267C">
        <w:tc>
          <w:tcPr>
            <w:tcW w:w="2880" w:type="dxa"/>
          </w:tcPr>
          <w:p w:rsidR="00041E67" w:rsidRDefault="00041E67" w:rsidP="005D267C">
            <w:pPr>
              <w:pStyle w:val="Geenafstand"/>
              <w:spacing w:beforeAutospacing="0" w:afterAutospacing="0"/>
              <w:rPr>
                <w:szCs w:val="18"/>
                <w:lang w:val="nl-NL"/>
              </w:rPr>
            </w:pPr>
            <w:r>
              <w:rPr>
                <w:szCs w:val="18"/>
                <w:lang w:val="nl-NL"/>
              </w:rPr>
              <w:t>Verificatie door:</w:t>
            </w:r>
          </w:p>
          <w:p w:rsidR="00041E67" w:rsidRDefault="00041E67" w:rsidP="005D267C">
            <w:pPr>
              <w:pStyle w:val="Geenafstand"/>
              <w:spacing w:beforeAutospacing="0" w:afterAutospacing="0"/>
              <w:rPr>
                <w:szCs w:val="18"/>
                <w:lang w:val="nl-NL"/>
              </w:rPr>
            </w:pPr>
          </w:p>
        </w:tc>
        <w:tc>
          <w:tcPr>
            <w:tcW w:w="1570" w:type="dxa"/>
          </w:tcPr>
          <w:p w:rsidR="00041E67" w:rsidRPr="00E041A8" w:rsidRDefault="00EE3EB6" w:rsidP="005D267C">
            <w:pPr>
              <w:spacing w:line="240" w:lineRule="auto"/>
              <w:rPr>
                <w:color w:val="000000"/>
                <w:szCs w:val="18"/>
              </w:rPr>
            </w:pPr>
            <w:r>
              <w:rPr>
                <w:szCs w:val="18"/>
              </w:rPr>
              <w:t>H. Burgers</w:t>
            </w:r>
          </w:p>
        </w:tc>
        <w:tc>
          <w:tcPr>
            <w:tcW w:w="1570" w:type="dxa"/>
          </w:tcPr>
          <w:p w:rsidR="00041E67" w:rsidRPr="00E041A8" w:rsidRDefault="00EE3EB6" w:rsidP="005D267C">
            <w:pPr>
              <w:spacing w:line="240" w:lineRule="auto"/>
              <w:rPr>
                <w:color w:val="000000"/>
                <w:szCs w:val="18"/>
              </w:rPr>
            </w:pPr>
            <w:r>
              <w:rPr>
                <w:szCs w:val="18"/>
              </w:rPr>
              <w:t>Rijksvastgoedbedrijf</w:t>
            </w:r>
          </w:p>
        </w:tc>
        <w:tc>
          <w:tcPr>
            <w:tcW w:w="1570" w:type="dxa"/>
          </w:tcPr>
          <w:p w:rsidR="00041E67" w:rsidRPr="00E041A8" w:rsidRDefault="00724E5A" w:rsidP="005D267C">
            <w:pPr>
              <w:spacing w:line="240" w:lineRule="auto"/>
              <w:rPr>
                <w:szCs w:val="18"/>
              </w:rPr>
            </w:pPr>
            <w:r>
              <w:rPr>
                <w:szCs w:val="18"/>
              </w:rPr>
              <w:t>17-03-2021</w:t>
            </w:r>
          </w:p>
        </w:tc>
        <w:tc>
          <w:tcPr>
            <w:tcW w:w="2050" w:type="dxa"/>
          </w:tcPr>
          <w:p w:rsidR="00041E67" w:rsidRDefault="00041E67" w:rsidP="005D267C"/>
        </w:tc>
      </w:tr>
      <w:tr w:rsidR="00041E67" w:rsidTr="005D267C">
        <w:tc>
          <w:tcPr>
            <w:tcW w:w="2880" w:type="dxa"/>
          </w:tcPr>
          <w:p w:rsidR="00041E67" w:rsidRPr="00E041A8" w:rsidRDefault="00041E67" w:rsidP="005D267C">
            <w:pPr>
              <w:pStyle w:val="Geenafstand"/>
              <w:spacing w:beforeAutospacing="0" w:afterAutospacing="0"/>
              <w:rPr>
                <w:szCs w:val="18"/>
              </w:rPr>
            </w:pPr>
            <w:proofErr w:type="spellStart"/>
            <w:r>
              <w:rPr>
                <w:szCs w:val="18"/>
              </w:rPr>
              <w:t>Akkoord</w:t>
            </w:r>
            <w:proofErr w:type="spellEnd"/>
            <w:r>
              <w:rPr>
                <w:szCs w:val="18"/>
              </w:rPr>
              <w:t xml:space="preserve"> </w:t>
            </w:r>
            <w:proofErr w:type="spellStart"/>
            <w:r>
              <w:rPr>
                <w:szCs w:val="18"/>
              </w:rPr>
              <w:t>namens</w:t>
            </w:r>
            <w:proofErr w:type="spellEnd"/>
            <w:r>
              <w:rPr>
                <w:szCs w:val="18"/>
              </w:rPr>
              <w:t xml:space="preserve"> </w:t>
            </w:r>
            <w:proofErr w:type="spellStart"/>
            <w:r>
              <w:rPr>
                <w:szCs w:val="18"/>
              </w:rPr>
              <w:t>opdrachtnemer</w:t>
            </w:r>
            <w:proofErr w:type="spellEnd"/>
            <w:r>
              <w:rPr>
                <w:szCs w:val="18"/>
              </w:rPr>
              <w:t xml:space="preserve"> </w:t>
            </w:r>
            <w:proofErr w:type="spellStart"/>
            <w:r>
              <w:rPr>
                <w:szCs w:val="18"/>
              </w:rPr>
              <w:t>ontwerp</w:t>
            </w:r>
            <w:proofErr w:type="spellEnd"/>
            <w:r>
              <w:rPr>
                <w:szCs w:val="18"/>
              </w:rPr>
              <w:t>:</w:t>
            </w:r>
          </w:p>
        </w:tc>
        <w:tc>
          <w:tcPr>
            <w:tcW w:w="1570" w:type="dxa"/>
          </w:tcPr>
          <w:p w:rsidR="00041E67" w:rsidRPr="00E041A8" w:rsidRDefault="00041E67"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rsidR="00041E67" w:rsidRPr="00E041A8" w:rsidRDefault="00041E67"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rsidR="00041E67" w:rsidRPr="00E041A8" w:rsidRDefault="00041E67"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rsidR="00041E67" w:rsidRDefault="00041E67" w:rsidP="005D267C"/>
        </w:tc>
      </w:tr>
      <w:tr w:rsidR="00C10B36" w:rsidTr="005D267C">
        <w:tc>
          <w:tcPr>
            <w:tcW w:w="2880" w:type="dxa"/>
          </w:tcPr>
          <w:p w:rsidR="00C10B36" w:rsidRPr="00C10B36" w:rsidRDefault="00C10B36" w:rsidP="00C10B36">
            <w:pPr>
              <w:pStyle w:val="Geenafstand"/>
              <w:spacing w:beforeAutospacing="0" w:afterAutospacing="0"/>
              <w:rPr>
                <w:szCs w:val="18"/>
                <w:lang w:val="nl-NL"/>
              </w:rPr>
            </w:pPr>
            <w:r w:rsidRPr="00C10B36">
              <w:rPr>
                <w:szCs w:val="18"/>
                <w:lang w:val="nl-NL"/>
              </w:rPr>
              <w:t>Akkoord namens opdrachtnemer uitvoering</w:t>
            </w:r>
          </w:p>
          <w:p w:rsidR="00C10B36" w:rsidRPr="00C10B36" w:rsidRDefault="00C10B36" w:rsidP="00C10B36">
            <w:pPr>
              <w:pStyle w:val="Geenafstand"/>
              <w:spacing w:beforeAutospacing="0" w:afterAutospacing="0"/>
              <w:rPr>
                <w:szCs w:val="18"/>
                <w:lang w:val="nl-NL"/>
              </w:rPr>
            </w:pPr>
            <w:r w:rsidRPr="00C10B36">
              <w:rPr>
                <w:szCs w:val="18"/>
                <w:lang w:val="nl-NL"/>
              </w:rPr>
              <w:t>(aannemer van het werk):</w:t>
            </w:r>
          </w:p>
        </w:tc>
        <w:tc>
          <w:tcPr>
            <w:tcW w:w="1570" w:type="dxa"/>
          </w:tcPr>
          <w:p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rsidR="00C10B36" w:rsidRDefault="00C10B36" w:rsidP="005D267C"/>
        </w:tc>
      </w:tr>
      <w:tr w:rsidR="00C10B36" w:rsidTr="005D267C">
        <w:tc>
          <w:tcPr>
            <w:tcW w:w="2880" w:type="dxa"/>
          </w:tcPr>
          <w:p w:rsidR="00C10B36" w:rsidRPr="00EF1E54" w:rsidRDefault="00C10B36" w:rsidP="005D267C">
            <w:pPr>
              <w:pStyle w:val="Geenafstand"/>
              <w:spacing w:beforeAutospacing="0" w:afterAutospacing="0"/>
              <w:rPr>
                <w:szCs w:val="18"/>
                <w:lang w:val="nl-NL"/>
              </w:rPr>
            </w:pPr>
            <w:r w:rsidRPr="00EA34CD">
              <w:rPr>
                <w:szCs w:val="18"/>
                <w:lang w:val="nl-NL"/>
              </w:rPr>
              <w:t>Ontvangen plus akkoord namens opdrachtgever</w:t>
            </w:r>
            <w:r>
              <w:rPr>
                <w:szCs w:val="18"/>
                <w:lang w:val="nl-NL"/>
              </w:rPr>
              <w:t>:</w:t>
            </w:r>
          </w:p>
        </w:tc>
        <w:tc>
          <w:tcPr>
            <w:tcW w:w="1570" w:type="dxa"/>
          </w:tcPr>
          <w:p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rsidR="00C10B36" w:rsidRDefault="00C10B36" w:rsidP="005D267C"/>
        </w:tc>
      </w:tr>
    </w:tbl>
    <w:p w:rsidR="00041E67" w:rsidRDefault="00041E67" w:rsidP="00E87EF2"/>
    <w:p w:rsidR="00C250DD" w:rsidRPr="006E0828" w:rsidRDefault="00C250DD" w:rsidP="00E87EF2">
      <w:pPr>
        <w:sectPr w:rsidR="00C250DD" w:rsidRPr="006E0828" w:rsidSect="00F3788A">
          <w:headerReference w:type="even" r:id="rId11"/>
          <w:headerReference w:type="default" r:id="rId12"/>
          <w:footerReference w:type="default" r:id="rId13"/>
          <w:headerReference w:type="first" r:id="rId14"/>
          <w:pgSz w:w="11906" w:h="16838" w:code="9"/>
          <w:pgMar w:top="2432" w:right="964" w:bottom="1191" w:left="3232" w:header="567" w:footer="227" w:gutter="0"/>
          <w:cols w:space="708"/>
          <w:titlePg/>
          <w:docGrid w:linePitch="360"/>
        </w:sectPr>
      </w:pPr>
    </w:p>
    <w:p w:rsidR="009D3838" w:rsidRDefault="009D3838" w:rsidP="009D3838">
      <w:pPr>
        <w:pStyle w:val="Kop1"/>
      </w:pPr>
      <w:bookmarkStart w:id="11" w:name="start"/>
      <w:bookmarkStart w:id="12" w:name="_Toc245963697"/>
      <w:bookmarkEnd w:id="11"/>
      <w:bookmarkEnd w:id="12"/>
      <w:r>
        <w:lastRenderedPageBreak/>
        <w:t>Projectgegevens</w:t>
      </w:r>
    </w:p>
    <w:p w:rsidR="009D3838" w:rsidRDefault="00CF7BF4" w:rsidP="009D3838">
      <w:pPr>
        <w:pStyle w:val="Kop2"/>
      </w:pPr>
      <w:r>
        <w:t>Beschrijving van het werk</w:t>
      </w:r>
    </w:p>
    <w:p w:rsidR="009D3838" w:rsidRDefault="009D3838" w:rsidP="009D3838"/>
    <w:p w:rsidR="009D3838" w:rsidRDefault="009D3838" w:rsidP="009D3838">
      <w:pPr>
        <w:spacing w:line="220" w:lineRule="exact"/>
        <w:rPr>
          <w:rFonts w:cs="Arial"/>
          <w:szCs w:val="18"/>
        </w:rPr>
      </w:pPr>
      <w:r w:rsidRPr="006E0828">
        <w:rPr>
          <w:rFonts w:cs="Arial"/>
          <w:szCs w:val="18"/>
        </w:rPr>
        <w:t>Dit V&amp;G-</w:t>
      </w:r>
      <w:r>
        <w:rPr>
          <w:rFonts w:cs="Arial"/>
          <w:szCs w:val="18"/>
        </w:rPr>
        <w:t>plan</w:t>
      </w:r>
      <w:r w:rsidRPr="006E0828">
        <w:rPr>
          <w:rFonts w:cs="Arial"/>
          <w:szCs w:val="18"/>
        </w:rPr>
        <w:t xml:space="preserve"> betreft </w:t>
      </w:r>
      <w:r w:rsidR="00EE3EB6">
        <w:rPr>
          <w:szCs w:val="18"/>
        </w:rPr>
        <w:t xml:space="preserve">het zeven en/of vervangen van </w:t>
      </w:r>
      <w:proofErr w:type="spellStart"/>
      <w:r w:rsidR="00EE3EB6">
        <w:rPr>
          <w:szCs w:val="18"/>
        </w:rPr>
        <w:t>kogelvangerzand</w:t>
      </w:r>
      <w:proofErr w:type="spellEnd"/>
      <w:r w:rsidR="00EE3EB6">
        <w:rPr>
          <w:szCs w:val="18"/>
        </w:rPr>
        <w:t xml:space="preserve"> op militaire terreinen in Nederland.</w:t>
      </w:r>
    </w:p>
    <w:p w:rsidR="009D3838" w:rsidRDefault="009D3838" w:rsidP="009D3838"/>
    <w:p w:rsidR="009D3838" w:rsidRPr="006E0828" w:rsidRDefault="009D3838" w:rsidP="009D3838">
      <w:r w:rsidRPr="006E0828">
        <w:t>Het project bestaat uit:</w:t>
      </w:r>
    </w:p>
    <w:p w:rsidR="009D3838" w:rsidRDefault="009D3838" w:rsidP="009D3838"/>
    <w:p w:rsidR="009D3838" w:rsidRPr="00484B83" w:rsidRDefault="00EE3EB6" w:rsidP="006829C2">
      <w:pPr>
        <w:pStyle w:val="Lijstalinea"/>
        <w:numPr>
          <w:ilvl w:val="0"/>
          <w:numId w:val="6"/>
        </w:numPr>
        <w:ind w:left="284" w:hanging="284"/>
        <w:rPr>
          <w:rFonts w:ascii="Verdana" w:hAnsi="Verdana"/>
          <w:sz w:val="18"/>
          <w:szCs w:val="18"/>
        </w:rPr>
      </w:pPr>
      <w:r>
        <w:rPr>
          <w:rFonts w:ascii="Verdana" w:hAnsi="Verdana"/>
          <w:sz w:val="18"/>
          <w:szCs w:val="18"/>
        </w:rPr>
        <w:t xml:space="preserve">Het zeven van </w:t>
      </w:r>
      <w:proofErr w:type="spellStart"/>
      <w:r>
        <w:rPr>
          <w:rFonts w:ascii="Verdana" w:hAnsi="Verdana"/>
          <w:sz w:val="18"/>
          <w:szCs w:val="18"/>
        </w:rPr>
        <w:t>kogelvangerzand</w:t>
      </w:r>
      <w:proofErr w:type="spellEnd"/>
    </w:p>
    <w:p w:rsidR="009D3838" w:rsidRPr="00484B83" w:rsidRDefault="00EE3EB6" w:rsidP="006829C2">
      <w:pPr>
        <w:pStyle w:val="Lijstalinea"/>
        <w:numPr>
          <w:ilvl w:val="0"/>
          <w:numId w:val="6"/>
        </w:numPr>
        <w:ind w:left="284" w:hanging="284"/>
        <w:rPr>
          <w:rFonts w:ascii="Verdana" w:hAnsi="Verdana"/>
          <w:sz w:val="18"/>
          <w:szCs w:val="18"/>
        </w:rPr>
      </w:pPr>
      <w:r>
        <w:rPr>
          <w:rFonts w:ascii="Verdana" w:hAnsi="Verdana"/>
          <w:sz w:val="18"/>
          <w:szCs w:val="18"/>
        </w:rPr>
        <w:t xml:space="preserve">Het vervangen (afvoeren) van </w:t>
      </w:r>
      <w:proofErr w:type="spellStart"/>
      <w:r>
        <w:rPr>
          <w:rFonts w:ascii="Verdana" w:hAnsi="Verdana"/>
          <w:sz w:val="18"/>
          <w:szCs w:val="18"/>
        </w:rPr>
        <w:t>kogelvangerzand</w:t>
      </w:r>
      <w:proofErr w:type="spellEnd"/>
    </w:p>
    <w:p w:rsidR="009D3838" w:rsidRPr="00484B83" w:rsidRDefault="00EE3EB6" w:rsidP="006829C2">
      <w:pPr>
        <w:pStyle w:val="Lijstalinea"/>
        <w:numPr>
          <w:ilvl w:val="0"/>
          <w:numId w:val="6"/>
        </w:numPr>
        <w:ind w:left="284" w:hanging="284"/>
        <w:rPr>
          <w:rFonts w:ascii="Verdana" w:hAnsi="Verdana"/>
          <w:sz w:val="18"/>
          <w:szCs w:val="18"/>
        </w:rPr>
      </w:pPr>
      <w:r>
        <w:rPr>
          <w:rFonts w:ascii="Verdana" w:hAnsi="Verdana"/>
          <w:sz w:val="18"/>
          <w:szCs w:val="18"/>
        </w:rPr>
        <w:t>Het uitvoeren van bijkomende werkzaamheden</w:t>
      </w:r>
    </w:p>
    <w:p w:rsidR="009D3838" w:rsidRPr="006E0828" w:rsidRDefault="009D3838" w:rsidP="009D3838"/>
    <w:p w:rsidR="009D3838" w:rsidRPr="006E0828" w:rsidRDefault="009D3838" w:rsidP="009D3838">
      <w:pPr>
        <w:tabs>
          <w:tab w:val="left" w:pos="5245"/>
        </w:tabs>
      </w:pPr>
      <w:r w:rsidRPr="006E0828">
        <w:t xml:space="preserve">Het project bevindt zich </w:t>
      </w:r>
      <w:r w:rsidR="00EE3EB6">
        <w:rPr>
          <w:szCs w:val="18"/>
        </w:rPr>
        <w:t>deels</w:t>
      </w:r>
      <w:r w:rsidRPr="006E0828">
        <w:t xml:space="preserve"> in een binnenstedelijke omgeving.</w:t>
      </w:r>
    </w:p>
    <w:p w:rsidR="009D3838" w:rsidRPr="006E0828" w:rsidRDefault="009D3838" w:rsidP="009D3838">
      <w:pPr>
        <w:tabs>
          <w:tab w:val="left" w:pos="5245"/>
        </w:tabs>
      </w:pPr>
    </w:p>
    <w:p w:rsidR="009D3838" w:rsidRPr="006E0828" w:rsidRDefault="009D3838" w:rsidP="009D3838">
      <w:pPr>
        <w:tabs>
          <w:tab w:val="left" w:pos="3969"/>
        </w:tabs>
      </w:pPr>
      <w:r w:rsidRPr="006E0828">
        <w:t>Geplande aanvangsdatum</w:t>
      </w:r>
      <w:r w:rsidRPr="006E0828">
        <w:tab/>
        <w:t xml:space="preserve">: </w:t>
      </w:r>
      <w:r w:rsidR="00EE3EB6">
        <w:rPr>
          <w:szCs w:val="18"/>
        </w:rPr>
        <w:t>1-10-2021</w:t>
      </w:r>
    </w:p>
    <w:p w:rsidR="009D3838" w:rsidRDefault="009D3838" w:rsidP="009D3838">
      <w:pPr>
        <w:spacing w:line="240" w:lineRule="auto"/>
        <w:rPr>
          <w:rFonts w:cs="Arial"/>
          <w:b/>
          <w:bCs/>
          <w:iCs/>
          <w:szCs w:val="28"/>
        </w:rPr>
      </w:pPr>
      <w:r>
        <w:br w:type="page"/>
      </w:r>
    </w:p>
    <w:p w:rsidR="009D3838" w:rsidRDefault="009D3838" w:rsidP="009D3838">
      <w:pPr>
        <w:pStyle w:val="Kop2"/>
      </w:pPr>
      <w:r>
        <w:lastRenderedPageBreak/>
        <w:t>Betrokken partijen</w:t>
      </w:r>
    </w:p>
    <w:p w:rsidR="009D3838" w:rsidRPr="0042390E" w:rsidRDefault="009D3838" w:rsidP="009D3838"/>
    <w:p w:rsidR="009D3838" w:rsidRPr="00524FB0" w:rsidRDefault="009D3838" w:rsidP="009D3838">
      <w:pPr>
        <w:pStyle w:val="Kop3"/>
      </w:pPr>
      <w:r w:rsidRPr="00524FB0">
        <w:t>Projectfase Ontwerp</w:t>
      </w:r>
    </w:p>
    <w:p w:rsidR="009D3838" w:rsidRDefault="009D3838" w:rsidP="009D3838">
      <w:r>
        <w:t xml:space="preserve">Opdrachtgever </w:t>
      </w:r>
    </w:p>
    <w:p w:rsidR="009D3838" w:rsidRDefault="00D635D4" w:rsidP="009D3838">
      <w:pPr>
        <w:tabs>
          <w:tab w:val="left" w:pos="1560"/>
        </w:tabs>
      </w:pPr>
      <w:r>
        <w:t>Bedrijfsn</w:t>
      </w:r>
      <w:r w:rsidR="009D3838">
        <w:t>aam</w:t>
      </w:r>
      <w:r w:rsidR="009D3838">
        <w:tab/>
        <w:t xml:space="preserve">: </w:t>
      </w:r>
      <w:r w:rsidR="00EE3EB6">
        <w:rPr>
          <w:szCs w:val="18"/>
        </w:rPr>
        <w:t>Rijksvastgoedbedrijf</w:t>
      </w:r>
    </w:p>
    <w:p w:rsidR="009D3838" w:rsidRDefault="009D3838" w:rsidP="009D3838">
      <w:pPr>
        <w:tabs>
          <w:tab w:val="left" w:pos="1560"/>
        </w:tabs>
      </w:pPr>
      <w:r>
        <w:t>Postbus/Adres</w:t>
      </w:r>
      <w:r>
        <w:tab/>
        <w:t xml:space="preserve">: </w:t>
      </w:r>
      <w:r w:rsidR="00D609E7">
        <w:rPr>
          <w:szCs w:val="18"/>
        </w:rPr>
        <w:t>St. Jacobsstraat 16</w:t>
      </w:r>
    </w:p>
    <w:p w:rsidR="009D3838" w:rsidRDefault="009D3838" w:rsidP="009D3838">
      <w:pPr>
        <w:tabs>
          <w:tab w:val="left" w:pos="1560"/>
        </w:tabs>
      </w:pPr>
      <w:r>
        <w:t>Postcode/Plaats</w:t>
      </w:r>
      <w:r>
        <w:tab/>
        <w:t xml:space="preserve">: </w:t>
      </w:r>
      <w:r w:rsidR="00D609E7">
        <w:rPr>
          <w:szCs w:val="18"/>
        </w:rPr>
        <w:t>3511 BS Utrecht</w:t>
      </w:r>
    </w:p>
    <w:p w:rsidR="00D635D4" w:rsidRDefault="00D635D4" w:rsidP="00D635D4">
      <w:pPr>
        <w:tabs>
          <w:tab w:val="left" w:pos="1560"/>
        </w:tabs>
      </w:pPr>
      <w:r>
        <w:t>Contactpersoon</w:t>
      </w:r>
      <w:r>
        <w:tab/>
        <w:t xml:space="preserve">: </w:t>
      </w:r>
      <w:r w:rsidR="00DC2C61">
        <w:rPr>
          <w:szCs w:val="18"/>
        </w:rPr>
        <w:t>Tom de Jong</w:t>
      </w:r>
    </w:p>
    <w:p w:rsidR="009D3838" w:rsidRDefault="009D3838" w:rsidP="009D3838">
      <w:pPr>
        <w:tabs>
          <w:tab w:val="left" w:pos="1560"/>
        </w:tabs>
      </w:pPr>
      <w:r>
        <w:t>Tel</w:t>
      </w:r>
      <w:r w:rsidR="00F259F3">
        <w:t>e</w:t>
      </w:r>
      <w:r>
        <w:t>foon</w:t>
      </w:r>
      <w:r>
        <w:tab/>
        <w:t xml:space="preserve">: </w:t>
      </w:r>
      <w:r w:rsidR="00DC2C61">
        <w:rPr>
          <w:szCs w:val="18"/>
        </w:rPr>
        <w:t>06 20133272</w:t>
      </w:r>
    </w:p>
    <w:p w:rsidR="009D3838" w:rsidRDefault="009D3838" w:rsidP="009D3838">
      <w:pPr>
        <w:tabs>
          <w:tab w:val="left" w:pos="1560"/>
        </w:tabs>
        <w:rPr>
          <w:szCs w:val="18"/>
        </w:rPr>
      </w:pPr>
      <w:r>
        <w:t>E-mail</w:t>
      </w:r>
      <w:r>
        <w:tab/>
        <w:t xml:space="preserve">: </w:t>
      </w:r>
      <w:r w:rsidR="00DC2C61">
        <w:rPr>
          <w:szCs w:val="18"/>
        </w:rPr>
        <w:t>tom.jong@rijksoverheid.nl</w:t>
      </w:r>
    </w:p>
    <w:p w:rsidR="009D3838" w:rsidRDefault="009D3838" w:rsidP="009D3838">
      <w:pPr>
        <w:tabs>
          <w:tab w:val="left" w:pos="1560"/>
        </w:tabs>
        <w:rPr>
          <w:szCs w:val="18"/>
        </w:rPr>
      </w:pPr>
    </w:p>
    <w:p w:rsidR="009D3838" w:rsidRDefault="009D3838" w:rsidP="009D3838">
      <w:r>
        <w:t>V&amp;G-coördinator ontwerpfase</w:t>
      </w:r>
    </w:p>
    <w:p w:rsidR="00D635D4" w:rsidRDefault="00D635D4" w:rsidP="00D635D4">
      <w:pPr>
        <w:tabs>
          <w:tab w:val="left" w:pos="1560"/>
        </w:tabs>
      </w:pPr>
      <w:r>
        <w:t>Bedrijfsnaam</w:t>
      </w:r>
      <w:r>
        <w:tab/>
        <w:t xml:space="preserve">: </w:t>
      </w:r>
      <w:r w:rsidR="00DC2C61">
        <w:rPr>
          <w:szCs w:val="18"/>
        </w:rPr>
        <w:t>Rijksvastgoedbedrijf</w:t>
      </w:r>
    </w:p>
    <w:p w:rsidR="009D3838" w:rsidRDefault="009D3838" w:rsidP="009D3838">
      <w:pPr>
        <w:tabs>
          <w:tab w:val="left" w:pos="1560"/>
        </w:tabs>
      </w:pPr>
      <w:r>
        <w:t>Naam</w:t>
      </w:r>
      <w:r>
        <w:tab/>
        <w:t xml:space="preserve">: </w:t>
      </w:r>
      <w:r w:rsidR="00DC2C61">
        <w:rPr>
          <w:szCs w:val="18"/>
        </w:rPr>
        <w:t>Hein van Stipdonk</w:t>
      </w:r>
    </w:p>
    <w:p w:rsidR="009D3838" w:rsidRDefault="009D3838" w:rsidP="009D3838">
      <w:pPr>
        <w:tabs>
          <w:tab w:val="left" w:pos="1560"/>
        </w:tabs>
      </w:pPr>
      <w:r>
        <w:t>Postbus/Adres</w:t>
      </w:r>
      <w:r>
        <w:tab/>
        <w:t xml:space="preserve">: </w:t>
      </w:r>
      <w:r w:rsidR="00D609E7">
        <w:rPr>
          <w:szCs w:val="18"/>
        </w:rPr>
        <w:t>Spoorlaan 175</w:t>
      </w:r>
    </w:p>
    <w:p w:rsidR="009D3838" w:rsidRDefault="009D3838" w:rsidP="009D3838">
      <w:pPr>
        <w:tabs>
          <w:tab w:val="left" w:pos="1560"/>
        </w:tabs>
      </w:pPr>
      <w:r>
        <w:t>Postcode/Plaats</w:t>
      </w:r>
      <w:r>
        <w:tab/>
        <w:t xml:space="preserve">: </w:t>
      </w:r>
      <w:r w:rsidR="00D609E7">
        <w:rPr>
          <w:szCs w:val="18"/>
        </w:rPr>
        <w:t>5038 CB Tilburg</w:t>
      </w:r>
    </w:p>
    <w:p w:rsidR="009D3838" w:rsidRDefault="009D3838" w:rsidP="009D3838">
      <w:pPr>
        <w:tabs>
          <w:tab w:val="left" w:pos="1560"/>
        </w:tabs>
      </w:pPr>
      <w:r>
        <w:t>Tel</w:t>
      </w:r>
      <w:r w:rsidR="00F259F3">
        <w:t>e</w:t>
      </w:r>
      <w:r>
        <w:t>foon</w:t>
      </w:r>
      <w:r>
        <w:tab/>
        <w:t xml:space="preserve">: </w:t>
      </w:r>
      <w:r w:rsidR="00D609E7">
        <w:rPr>
          <w:szCs w:val="18"/>
        </w:rPr>
        <w:t>06 22441005</w:t>
      </w:r>
    </w:p>
    <w:p w:rsidR="009D3838" w:rsidRDefault="009D3838" w:rsidP="009D3838">
      <w:pPr>
        <w:tabs>
          <w:tab w:val="left" w:pos="1560"/>
        </w:tabs>
        <w:rPr>
          <w:szCs w:val="18"/>
        </w:rPr>
      </w:pPr>
      <w:r>
        <w:t>E-mail</w:t>
      </w:r>
      <w:r>
        <w:tab/>
        <w:t xml:space="preserve">: </w:t>
      </w:r>
      <w:r w:rsidR="00D609E7">
        <w:rPr>
          <w:szCs w:val="18"/>
        </w:rPr>
        <w:t>hein.stipdonk@r</w:t>
      </w:r>
      <w:r w:rsidR="00D609E7" w:rsidRPr="00D609E7">
        <w:rPr>
          <w:szCs w:val="18"/>
        </w:rPr>
        <w:t>ijksoverheid</w:t>
      </w:r>
      <w:r w:rsidR="00D609E7">
        <w:rPr>
          <w:szCs w:val="18"/>
        </w:rPr>
        <w:t>.nl</w:t>
      </w:r>
    </w:p>
    <w:p w:rsidR="009D3838" w:rsidRDefault="009D3838" w:rsidP="009D3838">
      <w:pPr>
        <w:tabs>
          <w:tab w:val="left" w:pos="1560"/>
        </w:tabs>
      </w:pPr>
    </w:p>
    <w:p w:rsidR="009D3838" w:rsidRDefault="009D3838" w:rsidP="009D3838">
      <w:r>
        <w:t>Ingeschakelde V&amp;G-deskundige</w:t>
      </w:r>
    </w:p>
    <w:p w:rsidR="00D635D4" w:rsidRDefault="00D635D4" w:rsidP="00D635D4">
      <w:pPr>
        <w:tabs>
          <w:tab w:val="left" w:pos="1560"/>
        </w:tabs>
      </w:pPr>
      <w:r>
        <w:t>Bedrijfsnaam</w:t>
      </w:r>
      <w:r>
        <w:tab/>
        <w:t xml:space="preserve">: </w:t>
      </w:r>
      <w:r w:rsidR="00D609E7">
        <w:rPr>
          <w:szCs w:val="18"/>
        </w:rPr>
        <w:t>Rijksvastgoedbedrijf</w:t>
      </w:r>
    </w:p>
    <w:p w:rsidR="009D3838" w:rsidRDefault="009D3838" w:rsidP="009D3838">
      <w:pPr>
        <w:tabs>
          <w:tab w:val="left" w:pos="1560"/>
        </w:tabs>
      </w:pPr>
      <w:r>
        <w:t>Naam</w:t>
      </w:r>
      <w:r>
        <w:tab/>
        <w:t xml:space="preserve">: </w:t>
      </w:r>
      <w:r w:rsidR="00D609E7">
        <w:rPr>
          <w:szCs w:val="18"/>
        </w:rPr>
        <w:t>Hans de Haan</w:t>
      </w:r>
    </w:p>
    <w:p w:rsidR="009D3838" w:rsidRDefault="009D3838" w:rsidP="009D3838">
      <w:pPr>
        <w:tabs>
          <w:tab w:val="left" w:pos="1560"/>
        </w:tabs>
      </w:pPr>
      <w:r>
        <w:t>Postbus/Adres</w:t>
      </w:r>
      <w:r>
        <w:tab/>
        <w:t xml:space="preserve">: </w:t>
      </w:r>
      <w:r w:rsidR="00D609E7">
        <w:rPr>
          <w:szCs w:val="18"/>
        </w:rPr>
        <w:t>Postbus 16169</w:t>
      </w:r>
    </w:p>
    <w:p w:rsidR="009D3838" w:rsidRDefault="009D3838" w:rsidP="009D3838">
      <w:pPr>
        <w:tabs>
          <w:tab w:val="left" w:pos="1560"/>
        </w:tabs>
      </w:pPr>
      <w:r>
        <w:t>Postcode/Plaats</w:t>
      </w:r>
      <w:r>
        <w:tab/>
        <w:t xml:space="preserve">: </w:t>
      </w:r>
      <w:r w:rsidR="00D609E7">
        <w:rPr>
          <w:szCs w:val="18"/>
        </w:rPr>
        <w:t>2500 BD Den Haag</w:t>
      </w:r>
    </w:p>
    <w:p w:rsidR="009D3838" w:rsidRDefault="009D3838" w:rsidP="009D3838">
      <w:pPr>
        <w:tabs>
          <w:tab w:val="left" w:pos="1560"/>
        </w:tabs>
      </w:pPr>
      <w:r>
        <w:t>Tel</w:t>
      </w:r>
      <w:r w:rsidR="00F259F3">
        <w:t>e</w:t>
      </w:r>
      <w:r>
        <w:t>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rsidR="009D3838" w:rsidRDefault="009D3838" w:rsidP="009D3838">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rsidR="009D3838" w:rsidRDefault="009D3838" w:rsidP="009D3838">
      <w:pPr>
        <w:tabs>
          <w:tab w:val="left" w:pos="1560"/>
        </w:tabs>
      </w:pPr>
    </w:p>
    <w:p w:rsidR="009D3838" w:rsidRPr="00526F9B" w:rsidRDefault="009D3838" w:rsidP="009D3838">
      <w:pPr>
        <w:pStyle w:val="Kop3"/>
      </w:pPr>
      <w:r w:rsidRPr="00526F9B">
        <w:t xml:space="preserve">Projectfase </w:t>
      </w:r>
      <w:r>
        <w:t>Uitvoering</w:t>
      </w:r>
    </w:p>
    <w:p w:rsidR="009D3838" w:rsidRDefault="009D3838" w:rsidP="009D3838">
      <w:r>
        <w:t>Opdrachtnemer</w:t>
      </w:r>
    </w:p>
    <w:p w:rsidR="009D3838" w:rsidRDefault="00D635D4" w:rsidP="009D3838">
      <w:pPr>
        <w:tabs>
          <w:tab w:val="left" w:pos="1560"/>
        </w:tabs>
      </w:pPr>
      <w:r>
        <w:t>Bedrijfsn</w:t>
      </w:r>
      <w:r w:rsidR="009D3838">
        <w:t>aam</w:t>
      </w:r>
      <w:r w:rsidR="009D3838">
        <w:tab/>
        <w:t xml:space="preserve">: </w:t>
      </w:r>
      <w:r w:rsidR="009D3838">
        <w:rPr>
          <w:szCs w:val="18"/>
          <w:highlight w:val="yellow"/>
        </w:rPr>
        <w:fldChar w:fldCharType="begin"/>
      </w:r>
      <w:r w:rsidR="009D3838">
        <w:rPr>
          <w:szCs w:val="18"/>
          <w:highlight w:val="yellow"/>
        </w:rPr>
        <w:instrText xml:space="preserve"> MACROBUTTON  AantekeningenInInktInvoegen [Vul in] </w:instrText>
      </w:r>
      <w:r w:rsidR="009D3838">
        <w:rPr>
          <w:szCs w:val="18"/>
          <w:highlight w:val="yellow"/>
        </w:rPr>
        <w:fldChar w:fldCharType="end"/>
      </w:r>
    </w:p>
    <w:p w:rsidR="009D3838" w:rsidRDefault="009D3838" w:rsidP="009D3838">
      <w:pPr>
        <w:tabs>
          <w:tab w:val="left" w:pos="1560"/>
        </w:tabs>
      </w:pPr>
      <w:r>
        <w:t>Postbus/Adres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rsidR="009D3838" w:rsidRDefault="009D3838" w:rsidP="009D3838">
      <w:pPr>
        <w:tabs>
          <w:tab w:val="left" w:pos="1560"/>
        </w:tabs>
      </w:pPr>
      <w:r>
        <w:t>Postcode/Plaats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rsidR="00D635D4" w:rsidRDefault="00D635D4" w:rsidP="00D635D4">
      <w:pPr>
        <w:tabs>
          <w:tab w:val="left" w:pos="1560"/>
        </w:tabs>
      </w:pPr>
      <w:r>
        <w:t>Contactpersoon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rsidR="009D3838" w:rsidRDefault="009D3838" w:rsidP="009D3838">
      <w:pPr>
        <w:tabs>
          <w:tab w:val="left" w:pos="1560"/>
        </w:tabs>
      </w:pPr>
      <w:r>
        <w:t>Tel</w:t>
      </w:r>
      <w:r w:rsidR="00F259F3">
        <w:t>e</w:t>
      </w:r>
      <w:r>
        <w:t>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rsidR="009D3838" w:rsidRDefault="009D3838" w:rsidP="009D3838">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rsidR="009D3838" w:rsidRDefault="009D3838" w:rsidP="009D3838">
      <w:pPr>
        <w:tabs>
          <w:tab w:val="left" w:pos="1560"/>
        </w:tabs>
        <w:rPr>
          <w:szCs w:val="18"/>
        </w:rPr>
      </w:pPr>
    </w:p>
    <w:p w:rsidR="009D3838" w:rsidRDefault="009D3838" w:rsidP="009D3838">
      <w:r>
        <w:t>V&amp;G-coördinator uitvoeringsfase</w:t>
      </w:r>
    </w:p>
    <w:p w:rsidR="00D635D4" w:rsidRDefault="00D635D4" w:rsidP="00D635D4">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rsidR="009D3838" w:rsidRDefault="009D3838" w:rsidP="009D3838">
      <w:pPr>
        <w:tabs>
          <w:tab w:val="left" w:pos="1560"/>
        </w:tabs>
      </w:pPr>
      <w:r>
        <w:t>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rsidR="009D3838" w:rsidRDefault="009D3838" w:rsidP="009D3838">
      <w:pPr>
        <w:tabs>
          <w:tab w:val="left" w:pos="1560"/>
        </w:tabs>
      </w:pPr>
      <w:r>
        <w:t>Tel</w:t>
      </w:r>
      <w:r w:rsidR="00F259F3">
        <w:t>e</w:t>
      </w:r>
      <w:r>
        <w:t>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rsidR="00705D56" w:rsidRDefault="009D3838" w:rsidP="00F3788A">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rsidR="00F3788A" w:rsidRDefault="00F3788A">
      <w:pPr>
        <w:spacing w:line="240" w:lineRule="auto"/>
        <w:rPr>
          <w:szCs w:val="18"/>
          <w:highlight w:val="yellow"/>
        </w:rPr>
      </w:pPr>
      <w:r>
        <w:rPr>
          <w:szCs w:val="18"/>
          <w:highlight w:val="yellow"/>
        </w:rPr>
        <w:br w:type="page"/>
      </w:r>
    </w:p>
    <w:p w:rsidR="00F3788A" w:rsidRDefault="00857A6A" w:rsidP="00F3788A">
      <w:pPr>
        <w:pStyle w:val="Kop1"/>
      </w:pPr>
      <w:r>
        <w:lastRenderedPageBreak/>
        <w:t>Restrisico’s en beheersmaatregelen</w:t>
      </w:r>
    </w:p>
    <w:p w:rsidR="001A1968" w:rsidRPr="00857A6A" w:rsidRDefault="00857A6A" w:rsidP="001A1968">
      <w:pPr>
        <w:rPr>
          <w:b/>
          <w:i/>
          <w:u w:val="single"/>
        </w:rPr>
      </w:pPr>
      <w:r>
        <w:rPr>
          <w:b/>
          <w:i/>
          <w:u w:val="single"/>
        </w:rPr>
        <w:t>Invulinstructie</w:t>
      </w:r>
    </w:p>
    <w:p w:rsidR="001A1968" w:rsidRPr="00857A6A" w:rsidRDefault="001A1968" w:rsidP="006829C2">
      <w:pPr>
        <w:pStyle w:val="Lijstalinea"/>
        <w:numPr>
          <w:ilvl w:val="0"/>
          <w:numId w:val="12"/>
        </w:numPr>
        <w:rPr>
          <w:i/>
        </w:rPr>
      </w:pPr>
      <w:r w:rsidRPr="00857A6A">
        <w:rPr>
          <w:i/>
        </w:rPr>
        <w:t>In ontwerpfase moeten de restrisico’s worden aangegeven.</w:t>
      </w:r>
    </w:p>
    <w:p w:rsidR="001A1968" w:rsidRPr="00857A6A" w:rsidRDefault="001A1968" w:rsidP="006829C2">
      <w:pPr>
        <w:pStyle w:val="Lijstalinea"/>
        <w:numPr>
          <w:ilvl w:val="0"/>
          <w:numId w:val="12"/>
        </w:numPr>
        <w:rPr>
          <w:i/>
        </w:rPr>
      </w:pPr>
      <w:r w:rsidRPr="00857A6A">
        <w:rPr>
          <w:i/>
        </w:rPr>
        <w:t>Voor de start van de uitvoering vult de aannemer van het werk de laatste kolom in.</w:t>
      </w:r>
    </w:p>
    <w:p w:rsidR="001A1968" w:rsidRPr="001A1968" w:rsidRDefault="001A1968" w:rsidP="001A1968">
      <w:pPr>
        <w:rPr>
          <w:i/>
        </w:rPr>
      </w:pPr>
    </w:p>
    <w:tbl>
      <w:tblPr>
        <w:tblStyle w:val="Tabelraster"/>
        <w:tblW w:w="9814" w:type="dxa"/>
        <w:tblInd w:w="-1168" w:type="dxa"/>
        <w:tblLook w:val="04A0" w:firstRow="1" w:lastRow="0" w:firstColumn="1" w:lastColumn="0" w:noHBand="0" w:noVBand="1"/>
      </w:tblPr>
      <w:tblGrid>
        <w:gridCol w:w="3123"/>
        <w:gridCol w:w="97"/>
        <w:gridCol w:w="2140"/>
        <w:gridCol w:w="4454"/>
      </w:tblGrid>
      <w:tr w:rsidR="00F3788A" w:rsidRPr="00857A6A" w:rsidTr="00BF5B0F">
        <w:tc>
          <w:tcPr>
            <w:tcW w:w="3220" w:type="dxa"/>
            <w:gridSpan w:val="2"/>
            <w:shd w:val="clear" w:color="auto" w:fill="DAEEF3" w:themeFill="accent5" w:themeFillTint="33"/>
          </w:tcPr>
          <w:p w:rsidR="00F3788A" w:rsidRPr="00857A6A" w:rsidRDefault="00F3788A" w:rsidP="00F3788A">
            <w:pPr>
              <w:spacing w:before="60" w:after="60" w:line="240" w:lineRule="auto"/>
              <w:rPr>
                <w:b/>
                <w:bCs/>
                <w:sz w:val="16"/>
                <w:szCs w:val="14"/>
              </w:rPr>
            </w:pPr>
            <w:r w:rsidRPr="00857A6A">
              <w:rPr>
                <w:b/>
                <w:bCs/>
                <w:sz w:val="16"/>
                <w:szCs w:val="14"/>
              </w:rPr>
              <w:t>Aandachtsgebied</w:t>
            </w:r>
          </w:p>
        </w:tc>
        <w:tc>
          <w:tcPr>
            <w:tcW w:w="2140" w:type="dxa"/>
            <w:shd w:val="clear" w:color="auto" w:fill="DAEEF3" w:themeFill="accent5" w:themeFillTint="33"/>
          </w:tcPr>
          <w:p w:rsidR="00F3788A" w:rsidRPr="00857A6A" w:rsidRDefault="00F3788A" w:rsidP="00F3788A">
            <w:pPr>
              <w:spacing w:before="60" w:after="60" w:line="240" w:lineRule="auto"/>
              <w:rPr>
                <w:b/>
                <w:bCs/>
                <w:sz w:val="16"/>
                <w:szCs w:val="14"/>
              </w:rPr>
            </w:pPr>
            <w:r w:rsidRPr="00857A6A">
              <w:rPr>
                <w:b/>
                <w:bCs/>
                <w:sz w:val="16"/>
                <w:szCs w:val="14"/>
              </w:rPr>
              <w:t>Restrisico</w:t>
            </w:r>
            <w:r w:rsidR="00503B1E" w:rsidRPr="00857A6A">
              <w:rPr>
                <w:b/>
                <w:bCs/>
                <w:sz w:val="16"/>
                <w:szCs w:val="14"/>
              </w:rPr>
              <w:t>’</w:t>
            </w:r>
            <w:r w:rsidRPr="00857A6A">
              <w:rPr>
                <w:b/>
                <w:bCs/>
                <w:sz w:val="16"/>
                <w:szCs w:val="14"/>
              </w:rPr>
              <w:t>s</w:t>
            </w:r>
            <w:r w:rsidR="00503B1E" w:rsidRPr="00857A6A">
              <w:rPr>
                <w:b/>
                <w:bCs/>
                <w:sz w:val="16"/>
                <w:szCs w:val="14"/>
              </w:rPr>
              <w:t xml:space="preserve"> vanuit projectfase Ontwerp</w:t>
            </w:r>
          </w:p>
        </w:tc>
        <w:tc>
          <w:tcPr>
            <w:tcW w:w="4454" w:type="dxa"/>
            <w:shd w:val="clear" w:color="auto" w:fill="DAEEF3" w:themeFill="accent5" w:themeFillTint="33"/>
          </w:tcPr>
          <w:p w:rsidR="00F3788A" w:rsidRPr="00857A6A" w:rsidRDefault="004F48B9" w:rsidP="009D55CE">
            <w:pPr>
              <w:spacing w:before="60" w:after="60" w:line="240" w:lineRule="auto"/>
              <w:rPr>
                <w:b/>
                <w:bCs/>
                <w:sz w:val="16"/>
                <w:szCs w:val="14"/>
              </w:rPr>
            </w:pPr>
            <w:r w:rsidRPr="00857A6A">
              <w:rPr>
                <w:b/>
                <w:bCs/>
                <w:sz w:val="16"/>
                <w:szCs w:val="14"/>
              </w:rPr>
              <w:t>De aannemer van het werk beschrijft de m</w:t>
            </w:r>
            <w:r w:rsidR="004D4F07" w:rsidRPr="00857A6A">
              <w:rPr>
                <w:b/>
                <w:bCs/>
                <w:sz w:val="16"/>
                <w:szCs w:val="14"/>
              </w:rPr>
              <w:t xml:space="preserve">aatregelen </w:t>
            </w:r>
            <w:r w:rsidR="00503B1E" w:rsidRPr="00857A6A">
              <w:rPr>
                <w:b/>
                <w:bCs/>
                <w:sz w:val="16"/>
                <w:szCs w:val="14"/>
              </w:rPr>
              <w:t>op de restrisico’s</w:t>
            </w:r>
            <w:r w:rsidRPr="00857A6A">
              <w:rPr>
                <w:b/>
                <w:bCs/>
                <w:sz w:val="16"/>
                <w:szCs w:val="14"/>
              </w:rPr>
              <w:t xml:space="preserve"> </w:t>
            </w:r>
          </w:p>
        </w:tc>
      </w:tr>
      <w:tr w:rsidR="00F3788A" w:rsidTr="00BF5B0F">
        <w:tc>
          <w:tcPr>
            <w:tcW w:w="3123" w:type="dxa"/>
            <w:vAlign w:val="center"/>
          </w:tcPr>
          <w:p w:rsidR="008C1572" w:rsidRPr="00BF5B0F" w:rsidRDefault="001A1968"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 xml:space="preserve">Publieke </w:t>
            </w:r>
            <w:proofErr w:type="gramStart"/>
            <w:r w:rsidRPr="00BF5B0F">
              <w:rPr>
                <w:rFonts w:ascii="Verdana" w:hAnsi="Verdana" w:cs="Arial"/>
                <w:sz w:val="16"/>
                <w:szCs w:val="16"/>
              </w:rPr>
              <w:t>veiligheid /</w:t>
            </w:r>
            <w:proofErr w:type="gramEnd"/>
            <w:r w:rsidRPr="00BF5B0F">
              <w:rPr>
                <w:rFonts w:ascii="Verdana" w:hAnsi="Verdana" w:cs="Arial"/>
                <w:sz w:val="16"/>
                <w:szCs w:val="16"/>
              </w:rPr>
              <w:t xml:space="preserve"> o</w:t>
            </w:r>
            <w:r w:rsidR="008F74A7" w:rsidRPr="00BF5B0F">
              <w:rPr>
                <w:rFonts w:ascii="Verdana" w:hAnsi="Verdana" w:cs="Arial"/>
                <w:sz w:val="16"/>
                <w:szCs w:val="16"/>
              </w:rPr>
              <w:t>mgeving</w:t>
            </w:r>
          </w:p>
          <w:p w:rsidR="00F3788A" w:rsidRPr="00BF5B0F" w:rsidRDefault="00F3788A" w:rsidP="001A1968">
            <w:pPr>
              <w:spacing w:before="40"/>
              <w:ind w:left="459"/>
              <w:rPr>
                <w:rFonts w:cs="Arial"/>
                <w:sz w:val="16"/>
                <w:szCs w:val="16"/>
              </w:rPr>
            </w:pPr>
          </w:p>
        </w:tc>
        <w:tc>
          <w:tcPr>
            <w:tcW w:w="2237" w:type="dxa"/>
            <w:gridSpan w:val="2"/>
          </w:tcPr>
          <w:p w:rsidR="00F3788A" w:rsidRDefault="0037571E" w:rsidP="00F3788A">
            <w:pPr>
              <w:spacing w:line="240" w:lineRule="auto"/>
              <w:rPr>
                <w:bCs/>
                <w:szCs w:val="18"/>
              </w:rPr>
            </w:pPr>
            <w:r>
              <w:rPr>
                <w:szCs w:val="18"/>
              </w:rPr>
              <w:t>Toegang door onbevoegden</w:t>
            </w:r>
          </w:p>
        </w:tc>
        <w:tc>
          <w:tcPr>
            <w:tcW w:w="4454" w:type="dxa"/>
          </w:tcPr>
          <w:p w:rsidR="00F3788A" w:rsidRDefault="00503B1E"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Belendingen</w:t>
            </w:r>
          </w:p>
          <w:p w:rsidR="00857A6A" w:rsidRPr="00BF5B0F" w:rsidRDefault="00857A6A" w:rsidP="001A1968">
            <w:pPr>
              <w:pStyle w:val="Lijstalinea"/>
              <w:spacing w:before="40" w:line="240" w:lineRule="auto"/>
              <w:ind w:left="360"/>
              <w:rPr>
                <w:rFonts w:ascii="Verdana" w:hAnsi="Verdana" w:cs="Arial"/>
                <w:sz w:val="16"/>
                <w:szCs w:val="16"/>
              </w:rPr>
            </w:pPr>
          </w:p>
        </w:tc>
        <w:tc>
          <w:tcPr>
            <w:tcW w:w="2237" w:type="dxa"/>
            <w:gridSpan w:val="2"/>
          </w:tcPr>
          <w:p w:rsidR="00857A6A" w:rsidRDefault="00857A6A" w:rsidP="00857A6A">
            <w:pPr>
              <w:spacing w:line="240" w:lineRule="auto"/>
              <w:rPr>
                <w:bCs/>
                <w:szCs w:val="18"/>
              </w:rPr>
            </w:pPr>
          </w:p>
        </w:tc>
        <w:tc>
          <w:tcPr>
            <w:tcW w:w="4454" w:type="dxa"/>
          </w:tcPr>
          <w:p w:rsidR="00857A6A" w:rsidRDefault="00857A6A" w:rsidP="00857A6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Doorgaande exploitatie (bedrijfsvoering)</w:t>
            </w:r>
          </w:p>
          <w:p w:rsidR="00857A6A" w:rsidRPr="00BF5B0F" w:rsidRDefault="00857A6A" w:rsidP="001A1968">
            <w:pPr>
              <w:pStyle w:val="Lijstalinea"/>
              <w:spacing w:before="40" w:line="240" w:lineRule="auto"/>
              <w:ind w:left="360"/>
              <w:rPr>
                <w:rFonts w:ascii="Verdana" w:hAnsi="Verdana" w:cs="Arial"/>
                <w:sz w:val="16"/>
                <w:szCs w:val="16"/>
              </w:rPr>
            </w:pPr>
          </w:p>
        </w:tc>
        <w:tc>
          <w:tcPr>
            <w:tcW w:w="2237" w:type="dxa"/>
            <w:gridSpan w:val="2"/>
          </w:tcPr>
          <w:p w:rsidR="00857A6A" w:rsidRDefault="0037571E" w:rsidP="008F74A7">
            <w:pPr>
              <w:spacing w:line="240" w:lineRule="auto"/>
              <w:rPr>
                <w:bCs/>
                <w:szCs w:val="18"/>
              </w:rPr>
            </w:pPr>
            <w:r w:rsidRPr="0037571E">
              <w:rPr>
                <w:szCs w:val="18"/>
              </w:rPr>
              <w:t>Terechtkomen op (naastgelegen) in gebruik zijnde schietbaan</w:t>
            </w:r>
          </w:p>
        </w:tc>
        <w:tc>
          <w:tcPr>
            <w:tcW w:w="4454" w:type="dxa"/>
          </w:tcPr>
          <w:p w:rsidR="00857A6A" w:rsidRDefault="00857A6A" w:rsidP="008F74A7">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Bouwtijd</w:t>
            </w:r>
          </w:p>
          <w:p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rsidR="00857A6A" w:rsidRDefault="0037571E" w:rsidP="00F3788A">
            <w:pPr>
              <w:spacing w:line="240" w:lineRule="auto"/>
              <w:rPr>
                <w:bCs/>
                <w:szCs w:val="18"/>
              </w:rPr>
            </w:pPr>
            <w:r>
              <w:rPr>
                <w:szCs w:val="18"/>
              </w:rPr>
              <w:t>Schietvrije periode</w:t>
            </w:r>
          </w:p>
        </w:tc>
        <w:tc>
          <w:tcPr>
            <w:tcW w:w="4454" w:type="dxa"/>
          </w:tcPr>
          <w:p w:rsidR="00857A6A" w:rsidRDefault="00857A6A"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Bereikbaarheid/ toegankelijkheid projectlocatie</w:t>
            </w:r>
          </w:p>
          <w:p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rsidR="00857A6A" w:rsidRDefault="0037571E" w:rsidP="00F3788A">
            <w:pPr>
              <w:spacing w:line="240" w:lineRule="auto"/>
              <w:rPr>
                <w:szCs w:val="18"/>
              </w:rPr>
            </w:pPr>
            <w:r>
              <w:rPr>
                <w:szCs w:val="18"/>
              </w:rPr>
              <w:t>Smalle en/of lage doorgang</w:t>
            </w:r>
          </w:p>
          <w:p w:rsidR="0037571E" w:rsidRDefault="0037571E" w:rsidP="0037571E">
            <w:pPr>
              <w:spacing w:line="240" w:lineRule="auto"/>
              <w:rPr>
                <w:bCs/>
                <w:szCs w:val="18"/>
              </w:rPr>
            </w:pPr>
            <w:r>
              <w:rPr>
                <w:szCs w:val="18"/>
              </w:rPr>
              <w:t>Verlaagde doelenkuil</w:t>
            </w:r>
          </w:p>
        </w:tc>
        <w:tc>
          <w:tcPr>
            <w:tcW w:w="4454" w:type="dxa"/>
          </w:tcPr>
          <w:p w:rsidR="00857A6A" w:rsidRDefault="00857A6A"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Opslag/opstelling materieel</w:t>
            </w:r>
          </w:p>
          <w:p w:rsidR="00857A6A" w:rsidRPr="00BF5B0F" w:rsidRDefault="00857A6A" w:rsidP="001A1968">
            <w:pPr>
              <w:spacing w:before="40"/>
              <w:ind w:left="360"/>
              <w:rPr>
                <w:rFonts w:cs="Arial"/>
                <w:sz w:val="16"/>
                <w:szCs w:val="16"/>
                <w:lang w:eastAsia="en-US"/>
              </w:rPr>
            </w:pPr>
          </w:p>
        </w:tc>
        <w:tc>
          <w:tcPr>
            <w:tcW w:w="2237" w:type="dxa"/>
            <w:gridSpan w:val="2"/>
          </w:tcPr>
          <w:p w:rsidR="00857A6A" w:rsidRDefault="00857A6A" w:rsidP="00F3788A">
            <w:pPr>
              <w:spacing w:line="240" w:lineRule="auto"/>
              <w:rPr>
                <w:bCs/>
                <w:szCs w:val="18"/>
              </w:rPr>
            </w:pPr>
          </w:p>
        </w:tc>
        <w:tc>
          <w:tcPr>
            <w:tcW w:w="4454" w:type="dxa"/>
          </w:tcPr>
          <w:p w:rsidR="00857A6A" w:rsidRDefault="00857A6A"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D635D4"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 xml:space="preserve">Gezondheid en </w:t>
            </w:r>
            <w:r w:rsidR="00857A6A" w:rsidRPr="00BF5B0F">
              <w:rPr>
                <w:rFonts w:ascii="Verdana" w:hAnsi="Verdana" w:cs="Arial"/>
                <w:sz w:val="16"/>
                <w:szCs w:val="16"/>
              </w:rPr>
              <w:t>Milieu</w:t>
            </w:r>
          </w:p>
          <w:p w:rsidR="00857A6A" w:rsidRPr="00BF5B0F" w:rsidRDefault="00857A6A" w:rsidP="001A1968">
            <w:pPr>
              <w:spacing w:before="40"/>
              <w:ind w:left="360"/>
              <w:rPr>
                <w:rFonts w:cs="Arial"/>
                <w:sz w:val="16"/>
                <w:szCs w:val="16"/>
                <w:lang w:eastAsia="en-US"/>
              </w:rPr>
            </w:pPr>
          </w:p>
        </w:tc>
        <w:tc>
          <w:tcPr>
            <w:tcW w:w="2237" w:type="dxa"/>
            <w:gridSpan w:val="2"/>
          </w:tcPr>
          <w:p w:rsidR="00857A6A" w:rsidRDefault="004A14B7" w:rsidP="00F3788A">
            <w:pPr>
              <w:spacing w:line="240" w:lineRule="auto"/>
              <w:rPr>
                <w:szCs w:val="18"/>
              </w:rPr>
            </w:pPr>
            <w:r>
              <w:rPr>
                <w:szCs w:val="18"/>
              </w:rPr>
              <w:t>Met zware metalen verontreinigd zand (</w:t>
            </w:r>
            <w:proofErr w:type="spellStart"/>
            <w:r>
              <w:rPr>
                <w:szCs w:val="18"/>
              </w:rPr>
              <w:t>veiligheidskl</w:t>
            </w:r>
            <w:proofErr w:type="spellEnd"/>
            <w:r w:rsidR="0077412E">
              <w:rPr>
                <w:szCs w:val="18"/>
              </w:rPr>
              <w:t>. Rood</w:t>
            </w:r>
            <w:r>
              <w:rPr>
                <w:szCs w:val="18"/>
              </w:rPr>
              <w:t>)</w:t>
            </w:r>
          </w:p>
          <w:p w:rsidR="004A14B7" w:rsidRPr="004A14B7" w:rsidRDefault="004A14B7" w:rsidP="00F3788A">
            <w:pPr>
              <w:spacing w:line="240" w:lineRule="auto"/>
              <w:rPr>
                <w:szCs w:val="18"/>
              </w:rPr>
            </w:pPr>
            <w:r>
              <w:rPr>
                <w:szCs w:val="18"/>
              </w:rPr>
              <w:t>Fijn stof</w:t>
            </w:r>
          </w:p>
        </w:tc>
        <w:tc>
          <w:tcPr>
            <w:tcW w:w="4454" w:type="dxa"/>
          </w:tcPr>
          <w:p w:rsidR="00857A6A" w:rsidRDefault="00857A6A"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Gemeenschappelijke risico’s (samenloopgevaar)</w:t>
            </w:r>
          </w:p>
          <w:p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rsidR="00857A6A" w:rsidRDefault="004A14B7" w:rsidP="00F3788A">
            <w:pPr>
              <w:spacing w:line="240" w:lineRule="auto"/>
              <w:rPr>
                <w:bCs/>
                <w:szCs w:val="18"/>
              </w:rPr>
            </w:pPr>
            <w:r>
              <w:rPr>
                <w:szCs w:val="18"/>
              </w:rPr>
              <w:t>N.v.t.</w:t>
            </w:r>
          </w:p>
        </w:tc>
        <w:tc>
          <w:tcPr>
            <w:tcW w:w="4454" w:type="dxa"/>
          </w:tcPr>
          <w:p w:rsidR="00857A6A" w:rsidRDefault="00857A6A"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Asbest</w:t>
            </w:r>
          </w:p>
          <w:p w:rsidR="00857A6A" w:rsidRPr="00BF5B0F" w:rsidRDefault="00857A6A" w:rsidP="001A1968">
            <w:pPr>
              <w:pStyle w:val="Lijstalinea"/>
              <w:spacing w:before="40" w:line="240" w:lineRule="auto"/>
              <w:ind w:left="360"/>
              <w:rPr>
                <w:rFonts w:ascii="Verdana" w:hAnsi="Verdana" w:cs="Arial"/>
                <w:sz w:val="16"/>
                <w:szCs w:val="16"/>
              </w:rPr>
            </w:pPr>
          </w:p>
        </w:tc>
        <w:tc>
          <w:tcPr>
            <w:tcW w:w="2237" w:type="dxa"/>
            <w:gridSpan w:val="2"/>
          </w:tcPr>
          <w:p w:rsidR="00857A6A" w:rsidRDefault="004A14B7" w:rsidP="00F03DBF">
            <w:pPr>
              <w:spacing w:line="240" w:lineRule="auto"/>
              <w:rPr>
                <w:bCs/>
                <w:szCs w:val="18"/>
              </w:rPr>
            </w:pPr>
            <w:r>
              <w:rPr>
                <w:szCs w:val="18"/>
              </w:rPr>
              <w:t>N.v.t.</w:t>
            </w:r>
          </w:p>
        </w:tc>
        <w:tc>
          <w:tcPr>
            <w:tcW w:w="4454" w:type="dxa"/>
          </w:tcPr>
          <w:p w:rsidR="00857A6A" w:rsidRDefault="00857A6A" w:rsidP="00F03DBF">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Werken op hoogte</w:t>
            </w:r>
          </w:p>
          <w:p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rsidR="00857A6A" w:rsidRDefault="004A14B7" w:rsidP="00F3788A">
            <w:pPr>
              <w:spacing w:line="240" w:lineRule="auto"/>
              <w:rPr>
                <w:bCs/>
                <w:szCs w:val="18"/>
              </w:rPr>
            </w:pPr>
            <w:r>
              <w:rPr>
                <w:szCs w:val="18"/>
              </w:rPr>
              <w:t>N.v.t.</w:t>
            </w:r>
          </w:p>
        </w:tc>
        <w:tc>
          <w:tcPr>
            <w:tcW w:w="4454" w:type="dxa"/>
          </w:tcPr>
          <w:p w:rsidR="00857A6A" w:rsidRDefault="00857A6A"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Instabiliteit</w:t>
            </w:r>
          </w:p>
          <w:p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rsidR="00857A6A" w:rsidRDefault="004A14B7" w:rsidP="00F3788A">
            <w:pPr>
              <w:spacing w:line="240" w:lineRule="auto"/>
              <w:rPr>
                <w:bCs/>
                <w:szCs w:val="18"/>
              </w:rPr>
            </w:pPr>
            <w:r>
              <w:rPr>
                <w:szCs w:val="18"/>
              </w:rPr>
              <w:t>Talud met los zand</w:t>
            </w:r>
          </w:p>
        </w:tc>
        <w:tc>
          <w:tcPr>
            <w:tcW w:w="4454" w:type="dxa"/>
          </w:tcPr>
          <w:p w:rsidR="00857A6A" w:rsidRDefault="00857A6A"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Ondergrond</w:t>
            </w:r>
          </w:p>
          <w:p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rsidR="00857A6A" w:rsidRDefault="00724E5A" w:rsidP="00F3788A">
            <w:pPr>
              <w:spacing w:line="240" w:lineRule="auto"/>
              <w:rPr>
                <w:bCs/>
                <w:szCs w:val="18"/>
              </w:rPr>
            </w:pPr>
            <w:r>
              <w:rPr>
                <w:bCs/>
                <w:szCs w:val="18"/>
              </w:rPr>
              <w:t xml:space="preserve">Mogelijk </w:t>
            </w:r>
            <w:proofErr w:type="spellStart"/>
            <w:r>
              <w:rPr>
                <w:bCs/>
                <w:szCs w:val="18"/>
              </w:rPr>
              <w:t>ongesprongen</w:t>
            </w:r>
            <w:proofErr w:type="spellEnd"/>
            <w:r>
              <w:rPr>
                <w:bCs/>
                <w:szCs w:val="18"/>
              </w:rPr>
              <w:t xml:space="preserve"> explosieven</w:t>
            </w:r>
            <w:r w:rsidR="00500ECD">
              <w:rPr>
                <w:bCs/>
                <w:szCs w:val="18"/>
              </w:rPr>
              <w:t xml:space="preserve"> en springstoffen</w:t>
            </w:r>
          </w:p>
        </w:tc>
        <w:tc>
          <w:tcPr>
            <w:tcW w:w="4454" w:type="dxa"/>
          </w:tcPr>
          <w:p w:rsidR="00857A6A" w:rsidRDefault="00857A6A"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Installaties/opslag/magazijnen/ munitiedepots/ besloten ruimtes</w:t>
            </w:r>
          </w:p>
          <w:p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rsidR="00857A6A" w:rsidRDefault="00B616AB" w:rsidP="00B616AB">
            <w:pPr>
              <w:spacing w:line="240" w:lineRule="auto"/>
              <w:rPr>
                <w:bCs/>
                <w:szCs w:val="18"/>
              </w:rPr>
            </w:pPr>
            <w:r>
              <w:rPr>
                <w:szCs w:val="18"/>
              </w:rPr>
              <w:t>Semi-besloten ruimte bij kogelvanger</w:t>
            </w:r>
          </w:p>
        </w:tc>
        <w:tc>
          <w:tcPr>
            <w:tcW w:w="4454" w:type="dxa"/>
          </w:tcPr>
          <w:p w:rsidR="00857A6A" w:rsidRDefault="00857A6A"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 xml:space="preserve">Onderhoud </w:t>
            </w:r>
          </w:p>
          <w:p w:rsidR="00857A6A" w:rsidRPr="00BF5B0F" w:rsidRDefault="00857A6A" w:rsidP="001A1968">
            <w:pPr>
              <w:pStyle w:val="Lijstalinea"/>
              <w:spacing w:before="40" w:line="240" w:lineRule="auto"/>
              <w:ind w:left="360"/>
              <w:rPr>
                <w:rFonts w:ascii="Verdana" w:hAnsi="Verdana" w:cs="Arial"/>
                <w:sz w:val="16"/>
                <w:szCs w:val="16"/>
              </w:rPr>
            </w:pPr>
          </w:p>
        </w:tc>
        <w:tc>
          <w:tcPr>
            <w:tcW w:w="2237" w:type="dxa"/>
            <w:gridSpan w:val="2"/>
          </w:tcPr>
          <w:p w:rsidR="00857A6A" w:rsidRDefault="00857A6A" w:rsidP="00F3788A">
            <w:pPr>
              <w:spacing w:line="240" w:lineRule="auto"/>
              <w:rPr>
                <w:bCs/>
                <w:szCs w:val="18"/>
              </w:rPr>
            </w:pPr>
          </w:p>
        </w:tc>
        <w:tc>
          <w:tcPr>
            <w:tcW w:w="4454" w:type="dxa"/>
          </w:tcPr>
          <w:p w:rsidR="00857A6A" w:rsidRDefault="00857A6A"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206CE8" w:rsidTr="00BF5B0F">
        <w:tc>
          <w:tcPr>
            <w:tcW w:w="3123" w:type="dxa"/>
            <w:vAlign w:val="center"/>
          </w:tcPr>
          <w:p w:rsidR="00206CE8" w:rsidRDefault="00206CE8" w:rsidP="00206CE8">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Sloop</w:t>
            </w:r>
          </w:p>
          <w:p w:rsidR="00206CE8" w:rsidRPr="00BF5B0F" w:rsidRDefault="00206CE8" w:rsidP="00206CE8">
            <w:pPr>
              <w:pStyle w:val="Lijstalinea"/>
              <w:spacing w:before="40" w:line="240" w:lineRule="auto"/>
              <w:ind w:left="360"/>
              <w:rPr>
                <w:rFonts w:ascii="Verdana" w:hAnsi="Verdana" w:cs="Arial"/>
                <w:sz w:val="16"/>
                <w:szCs w:val="16"/>
              </w:rPr>
            </w:pPr>
          </w:p>
        </w:tc>
        <w:tc>
          <w:tcPr>
            <w:tcW w:w="2237" w:type="dxa"/>
            <w:gridSpan w:val="2"/>
          </w:tcPr>
          <w:p w:rsidR="00206CE8" w:rsidRDefault="004A14B7" w:rsidP="00206CE8">
            <w:pPr>
              <w:spacing w:line="240" w:lineRule="auto"/>
              <w:rPr>
                <w:bCs/>
                <w:szCs w:val="18"/>
              </w:rPr>
            </w:pPr>
            <w:r>
              <w:rPr>
                <w:szCs w:val="18"/>
              </w:rPr>
              <w:t>N.v.t.</w:t>
            </w:r>
          </w:p>
        </w:tc>
        <w:tc>
          <w:tcPr>
            <w:tcW w:w="4454" w:type="dxa"/>
          </w:tcPr>
          <w:p w:rsidR="00206CE8" w:rsidRDefault="00206CE8" w:rsidP="00206CE8">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206CE8" w:rsidRPr="00BF5B0F" w:rsidRDefault="00206CE8" w:rsidP="00206CE8">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 xml:space="preserve">Bijzondere gevaren </w:t>
            </w:r>
            <w:proofErr w:type="spellStart"/>
            <w:r w:rsidRPr="00BF5B0F">
              <w:rPr>
                <w:rFonts w:ascii="Verdana" w:hAnsi="Verdana" w:cs="Arial"/>
                <w:sz w:val="16"/>
                <w:szCs w:val="16"/>
              </w:rPr>
              <w:t>i.h.k.v</w:t>
            </w:r>
            <w:proofErr w:type="spellEnd"/>
            <w:r w:rsidRPr="00BF5B0F">
              <w:rPr>
                <w:rFonts w:ascii="Verdana" w:hAnsi="Verdana" w:cs="Arial"/>
                <w:sz w:val="16"/>
                <w:szCs w:val="16"/>
              </w:rPr>
              <w:t xml:space="preserve">. </w:t>
            </w:r>
            <w:r w:rsidRPr="00BF5B0F">
              <w:rPr>
                <w:rFonts w:ascii="Verdana" w:hAnsi="Verdana"/>
                <w:sz w:val="16"/>
                <w:szCs w:val="16"/>
              </w:rPr>
              <w:t>Richtlijn nr. 92/57/EEG</w:t>
            </w:r>
          </w:p>
          <w:p w:rsidR="00857A6A" w:rsidRPr="00BF5B0F" w:rsidRDefault="00857A6A" w:rsidP="00206CE8">
            <w:pPr>
              <w:pStyle w:val="Lijstalinea"/>
              <w:spacing w:before="40" w:line="240" w:lineRule="auto"/>
              <w:ind w:left="360"/>
              <w:rPr>
                <w:rFonts w:ascii="Verdana" w:hAnsi="Verdana" w:cs="Arial"/>
                <w:sz w:val="16"/>
                <w:szCs w:val="16"/>
              </w:rPr>
            </w:pPr>
          </w:p>
        </w:tc>
        <w:tc>
          <w:tcPr>
            <w:tcW w:w="2237" w:type="dxa"/>
            <w:gridSpan w:val="2"/>
          </w:tcPr>
          <w:p w:rsidR="00857A6A" w:rsidRDefault="00B616AB" w:rsidP="00F3788A">
            <w:pPr>
              <w:spacing w:line="240" w:lineRule="auto"/>
              <w:rPr>
                <w:bCs/>
                <w:szCs w:val="18"/>
              </w:rPr>
            </w:pPr>
            <w:r>
              <w:rPr>
                <w:bCs/>
                <w:szCs w:val="18"/>
              </w:rPr>
              <w:t>Be</w:t>
            </w:r>
            <w:r w:rsidR="00113078">
              <w:rPr>
                <w:bCs/>
                <w:szCs w:val="18"/>
              </w:rPr>
              <w:t>knell</w:t>
            </w:r>
            <w:bookmarkStart w:id="13" w:name="_GoBack"/>
            <w:bookmarkEnd w:id="13"/>
            <w:r>
              <w:rPr>
                <w:bCs/>
                <w:szCs w:val="18"/>
              </w:rPr>
              <w:t>ing</w:t>
            </w:r>
          </w:p>
          <w:p w:rsidR="00B616AB" w:rsidRDefault="00B616AB" w:rsidP="00F3788A">
            <w:pPr>
              <w:spacing w:line="240" w:lineRule="auto"/>
              <w:rPr>
                <w:bCs/>
                <w:szCs w:val="18"/>
              </w:rPr>
            </w:pPr>
            <w:r>
              <w:rPr>
                <w:bCs/>
                <w:szCs w:val="18"/>
              </w:rPr>
              <w:t>Vallen</w:t>
            </w:r>
          </w:p>
          <w:p w:rsidR="00B616AB" w:rsidRDefault="00B616AB" w:rsidP="00F3788A">
            <w:pPr>
              <w:spacing w:line="240" w:lineRule="auto"/>
              <w:rPr>
                <w:bCs/>
                <w:szCs w:val="18"/>
              </w:rPr>
            </w:pPr>
            <w:r>
              <w:rPr>
                <w:bCs/>
                <w:szCs w:val="18"/>
              </w:rPr>
              <w:t>Verontreinigd zand</w:t>
            </w:r>
          </w:p>
          <w:p w:rsidR="00B616AB" w:rsidRDefault="00B616AB" w:rsidP="00F3788A">
            <w:pPr>
              <w:spacing w:line="240" w:lineRule="auto"/>
              <w:rPr>
                <w:bCs/>
                <w:szCs w:val="18"/>
              </w:rPr>
            </w:pPr>
            <w:r>
              <w:rPr>
                <w:bCs/>
                <w:szCs w:val="18"/>
              </w:rPr>
              <w:t>Fijn stof</w:t>
            </w:r>
          </w:p>
        </w:tc>
        <w:tc>
          <w:tcPr>
            <w:tcW w:w="4454" w:type="dxa"/>
          </w:tcPr>
          <w:p w:rsidR="00857A6A" w:rsidRDefault="00857A6A" w:rsidP="00F378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857A6A" w:rsidTr="00BF5B0F">
        <w:tc>
          <w:tcPr>
            <w:tcW w:w="3123" w:type="dxa"/>
            <w:vAlign w:val="center"/>
          </w:tcPr>
          <w:p w:rsidR="00206CE8" w:rsidRPr="00BF5B0F" w:rsidRDefault="00206CE8" w:rsidP="00206CE8">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Overige aandachtspunten/risico’s</w:t>
            </w:r>
          </w:p>
          <w:p w:rsidR="00857A6A" w:rsidRPr="00BF5B0F" w:rsidRDefault="00857A6A" w:rsidP="00857A6A">
            <w:pPr>
              <w:pStyle w:val="Lijstalinea"/>
              <w:spacing w:before="40" w:line="240" w:lineRule="auto"/>
              <w:ind w:left="360"/>
              <w:rPr>
                <w:rFonts w:ascii="Verdana" w:hAnsi="Verdana" w:cs="Arial"/>
                <w:sz w:val="16"/>
                <w:szCs w:val="16"/>
              </w:rPr>
            </w:pPr>
          </w:p>
        </w:tc>
        <w:tc>
          <w:tcPr>
            <w:tcW w:w="2237" w:type="dxa"/>
            <w:gridSpan w:val="2"/>
          </w:tcPr>
          <w:p w:rsidR="00857A6A" w:rsidRDefault="00857A6A" w:rsidP="00857A6A">
            <w:pPr>
              <w:spacing w:line="240" w:lineRule="auto"/>
              <w:rPr>
                <w:bCs/>
                <w:szCs w:val="18"/>
              </w:rPr>
            </w:pPr>
          </w:p>
        </w:tc>
        <w:tc>
          <w:tcPr>
            <w:tcW w:w="4454" w:type="dxa"/>
          </w:tcPr>
          <w:p w:rsidR="00857A6A" w:rsidRDefault="00857A6A" w:rsidP="00857A6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bl>
    <w:p w:rsidR="008F74A7" w:rsidRDefault="008F74A7">
      <w:r>
        <w:br w:type="page"/>
      </w:r>
    </w:p>
    <w:p w:rsidR="00D21335" w:rsidRPr="00857A6A" w:rsidRDefault="00D21335" w:rsidP="00D21335">
      <w:pPr>
        <w:pStyle w:val="Kop1"/>
      </w:pPr>
      <w:r>
        <w:lastRenderedPageBreak/>
        <w:t>Invulling wettelijke eisen aan V&amp;G-plan</w:t>
      </w:r>
    </w:p>
    <w:tbl>
      <w:tblPr>
        <w:tblStyle w:val="Tabelraster"/>
        <w:tblW w:w="9814" w:type="dxa"/>
        <w:tblInd w:w="-1168" w:type="dxa"/>
        <w:tblLook w:val="04A0" w:firstRow="1" w:lastRow="0" w:firstColumn="1" w:lastColumn="0" w:noHBand="0" w:noVBand="1"/>
      </w:tblPr>
      <w:tblGrid>
        <w:gridCol w:w="1418"/>
        <w:gridCol w:w="3942"/>
        <w:gridCol w:w="4454"/>
      </w:tblGrid>
      <w:tr w:rsidR="00503B1E" w:rsidRPr="00967C7C" w:rsidTr="00503B1E">
        <w:tc>
          <w:tcPr>
            <w:tcW w:w="9814" w:type="dxa"/>
            <w:gridSpan w:val="3"/>
            <w:shd w:val="clear" w:color="auto" w:fill="0070C0"/>
          </w:tcPr>
          <w:p w:rsidR="00503B1E" w:rsidRPr="00967C7C" w:rsidRDefault="00857A6A" w:rsidP="00D21335">
            <w:pPr>
              <w:spacing w:before="60" w:after="60" w:line="240" w:lineRule="auto"/>
              <w:rPr>
                <w:b/>
                <w:bCs/>
                <w:color w:val="FFFFFF" w:themeColor="background1"/>
                <w:szCs w:val="18"/>
              </w:rPr>
            </w:pPr>
            <w:r>
              <w:rPr>
                <w:b/>
                <w:bCs/>
                <w:color w:val="FFFFFF" w:themeColor="background1"/>
                <w:szCs w:val="18"/>
              </w:rPr>
              <w:t xml:space="preserve">Invulling eisen aan V&amp;G-plan volgens </w:t>
            </w:r>
            <w:proofErr w:type="spellStart"/>
            <w:r>
              <w:rPr>
                <w:b/>
                <w:bCs/>
                <w:color w:val="FFFFFF" w:themeColor="background1"/>
                <w:szCs w:val="18"/>
              </w:rPr>
              <w:t>Arbeidsomstandighedenbesluit</w:t>
            </w:r>
            <w:r w:rsidR="00D21335">
              <w:rPr>
                <w:b/>
                <w:bCs/>
                <w:color w:val="FFFFFF" w:themeColor="background1"/>
                <w:szCs w:val="18"/>
              </w:rPr>
              <w:t>,</w:t>
            </w:r>
            <w:r>
              <w:rPr>
                <w:b/>
                <w:bCs/>
                <w:color w:val="FFFFFF" w:themeColor="background1"/>
                <w:szCs w:val="18"/>
              </w:rPr>
              <w:t>Artikel</w:t>
            </w:r>
            <w:proofErr w:type="spellEnd"/>
            <w:r>
              <w:rPr>
                <w:b/>
                <w:bCs/>
                <w:color w:val="FFFFFF" w:themeColor="background1"/>
                <w:szCs w:val="18"/>
              </w:rPr>
              <w:t xml:space="preserve"> 2.23, lid 2 </w:t>
            </w:r>
          </w:p>
        </w:tc>
      </w:tr>
      <w:tr w:rsidR="00503B1E" w:rsidRPr="00705D56" w:rsidTr="00503B1E">
        <w:tc>
          <w:tcPr>
            <w:tcW w:w="1418" w:type="dxa"/>
            <w:shd w:val="clear" w:color="auto" w:fill="DAEEF3" w:themeFill="accent5" w:themeFillTint="33"/>
          </w:tcPr>
          <w:p w:rsidR="00503B1E" w:rsidRPr="00705D56" w:rsidRDefault="00503B1E" w:rsidP="00503B1E">
            <w:pPr>
              <w:spacing w:before="60" w:after="60" w:line="240" w:lineRule="auto"/>
              <w:rPr>
                <w:bCs/>
                <w:sz w:val="14"/>
                <w:szCs w:val="14"/>
              </w:rPr>
            </w:pPr>
            <w:r>
              <w:rPr>
                <w:bCs/>
                <w:sz w:val="14"/>
                <w:szCs w:val="14"/>
              </w:rPr>
              <w:t>Artikel 2.28, lid</w:t>
            </w:r>
          </w:p>
        </w:tc>
        <w:tc>
          <w:tcPr>
            <w:tcW w:w="3942" w:type="dxa"/>
            <w:shd w:val="clear" w:color="auto" w:fill="DAEEF3" w:themeFill="accent5" w:themeFillTint="33"/>
          </w:tcPr>
          <w:p w:rsidR="00503B1E" w:rsidRPr="00705D56" w:rsidRDefault="00503B1E" w:rsidP="004B5E4C">
            <w:pPr>
              <w:spacing w:before="60" w:after="60" w:line="240" w:lineRule="auto"/>
              <w:rPr>
                <w:bCs/>
                <w:sz w:val="14"/>
                <w:szCs w:val="14"/>
              </w:rPr>
            </w:pPr>
            <w:r>
              <w:rPr>
                <w:bCs/>
                <w:sz w:val="14"/>
                <w:szCs w:val="14"/>
              </w:rPr>
              <w:t>Inhoud lid</w:t>
            </w:r>
          </w:p>
        </w:tc>
        <w:tc>
          <w:tcPr>
            <w:tcW w:w="4454" w:type="dxa"/>
            <w:shd w:val="clear" w:color="auto" w:fill="DAEEF3" w:themeFill="accent5" w:themeFillTint="33"/>
          </w:tcPr>
          <w:p w:rsidR="00503B1E" w:rsidRPr="00705D56" w:rsidRDefault="00503B1E" w:rsidP="00503B1E">
            <w:pPr>
              <w:spacing w:before="60" w:after="60" w:line="240" w:lineRule="auto"/>
              <w:rPr>
                <w:bCs/>
                <w:sz w:val="14"/>
                <w:szCs w:val="14"/>
              </w:rPr>
            </w:pPr>
            <w:r>
              <w:rPr>
                <w:bCs/>
                <w:sz w:val="14"/>
                <w:szCs w:val="14"/>
              </w:rPr>
              <w:t>Beschrijving proces hoe de aannemer van het werk dit organiseert</w:t>
            </w:r>
          </w:p>
        </w:tc>
      </w:tr>
      <w:tr w:rsidR="004F48B9" w:rsidTr="00503B1E">
        <w:tc>
          <w:tcPr>
            <w:tcW w:w="1418" w:type="dxa"/>
          </w:tcPr>
          <w:p w:rsidR="004F48B9" w:rsidRPr="00FF2493" w:rsidRDefault="004F48B9" w:rsidP="004F48B9">
            <w:pPr>
              <w:pStyle w:val="Geenafstand"/>
              <w:spacing w:beforeAutospacing="0" w:afterAutospacing="0"/>
              <w:jc w:val="center"/>
              <w:rPr>
                <w:sz w:val="16"/>
                <w:szCs w:val="16"/>
              </w:rPr>
            </w:pPr>
            <w:r>
              <w:rPr>
                <w:sz w:val="16"/>
                <w:szCs w:val="16"/>
              </w:rPr>
              <w:t>2a</w:t>
            </w:r>
          </w:p>
        </w:tc>
        <w:tc>
          <w:tcPr>
            <w:tcW w:w="3942" w:type="dxa"/>
          </w:tcPr>
          <w:p w:rsidR="004F48B9" w:rsidRPr="00F26320" w:rsidRDefault="004F48B9" w:rsidP="004F48B9">
            <w:pPr>
              <w:spacing w:line="240" w:lineRule="auto"/>
              <w:rPr>
                <w:sz w:val="16"/>
                <w:szCs w:val="16"/>
              </w:rPr>
            </w:pPr>
            <w:r w:rsidRPr="00F26320">
              <w:rPr>
                <w:sz w:val="16"/>
                <w:szCs w:val="16"/>
              </w:rPr>
              <w:t xml:space="preserve">Een overzicht van de betrokken partijen in de projectfase Uitvoering en de naam van de coördinator Uitvoeringsfase. </w:t>
            </w:r>
          </w:p>
          <w:p w:rsidR="004F48B9" w:rsidRDefault="004F48B9" w:rsidP="004F48B9">
            <w:pPr>
              <w:spacing w:line="240" w:lineRule="auto"/>
              <w:rPr>
                <w:sz w:val="16"/>
                <w:szCs w:val="16"/>
              </w:rPr>
            </w:pPr>
          </w:p>
        </w:tc>
        <w:tc>
          <w:tcPr>
            <w:tcW w:w="4454" w:type="dxa"/>
          </w:tcPr>
          <w:p w:rsidR="004F48B9" w:rsidRDefault="004F48B9" w:rsidP="004F48B9">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4F48B9" w:rsidTr="00503B1E">
        <w:tc>
          <w:tcPr>
            <w:tcW w:w="1418" w:type="dxa"/>
          </w:tcPr>
          <w:p w:rsidR="004F48B9" w:rsidRPr="00F26320" w:rsidRDefault="004F48B9" w:rsidP="004F48B9">
            <w:pPr>
              <w:pStyle w:val="Geenafstand"/>
              <w:spacing w:beforeAutospacing="0" w:afterAutospacing="0"/>
              <w:jc w:val="center"/>
              <w:rPr>
                <w:sz w:val="16"/>
                <w:szCs w:val="16"/>
                <w:lang w:val="nl-NL"/>
              </w:rPr>
            </w:pPr>
            <w:r w:rsidRPr="00F26320">
              <w:rPr>
                <w:sz w:val="16"/>
                <w:szCs w:val="16"/>
                <w:lang w:val="nl-NL"/>
              </w:rPr>
              <w:t>2b</w:t>
            </w:r>
          </w:p>
        </w:tc>
        <w:tc>
          <w:tcPr>
            <w:tcW w:w="3942" w:type="dxa"/>
          </w:tcPr>
          <w:p w:rsidR="008F3864" w:rsidRPr="008F3864" w:rsidRDefault="004F48B9" w:rsidP="004F48B9">
            <w:pPr>
              <w:spacing w:line="240" w:lineRule="auto"/>
              <w:rPr>
                <w:sz w:val="16"/>
                <w:szCs w:val="16"/>
              </w:rPr>
            </w:pPr>
            <w:r>
              <w:rPr>
                <w:sz w:val="16"/>
                <w:szCs w:val="16"/>
              </w:rPr>
              <w:t>E</w:t>
            </w:r>
            <w:r w:rsidRPr="00281334">
              <w:rPr>
                <w:sz w:val="16"/>
                <w:szCs w:val="16"/>
              </w:rPr>
              <w:t xml:space="preserve">en inventarisatie van de specifieke gevaren </w:t>
            </w:r>
            <w:r w:rsidR="008F3864" w:rsidRPr="008F3864">
              <w:rPr>
                <w:sz w:val="16"/>
                <w:szCs w:val="16"/>
              </w:rPr>
              <w:t xml:space="preserve">voor het betreffende bouwwerk, waaronder de eventuele aanwezigheid van asbest of asbesthoudende producten als bedoeld in </w:t>
            </w:r>
            <w:hyperlink r:id="rId15" w:anchor="Hoofdstuk4_Afdeling5_Paragraaf1_Artikel4.37" w:history="1">
              <w:r w:rsidR="008F3864" w:rsidRPr="008F3864">
                <w:rPr>
                  <w:sz w:val="16"/>
                  <w:szCs w:val="16"/>
                </w:rPr>
                <w:t>artikel 4.37</w:t>
              </w:r>
            </w:hyperlink>
            <w:r w:rsidR="008F3864" w:rsidRPr="008F3864">
              <w:rPr>
                <w:sz w:val="16"/>
                <w:szCs w:val="16"/>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rsidR="004F48B9" w:rsidRPr="00281334" w:rsidRDefault="004F48B9" w:rsidP="00FF2C2F">
            <w:pPr>
              <w:spacing w:line="240" w:lineRule="auto"/>
              <w:rPr>
                <w:sz w:val="16"/>
                <w:szCs w:val="16"/>
              </w:rPr>
            </w:pPr>
          </w:p>
        </w:tc>
        <w:tc>
          <w:tcPr>
            <w:tcW w:w="4454" w:type="dxa"/>
          </w:tcPr>
          <w:p w:rsidR="004F48B9" w:rsidRDefault="004F48B9" w:rsidP="004F48B9">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4F48B9" w:rsidTr="00503B1E">
        <w:tc>
          <w:tcPr>
            <w:tcW w:w="1418" w:type="dxa"/>
          </w:tcPr>
          <w:p w:rsidR="004F48B9" w:rsidRPr="00923957" w:rsidRDefault="004F48B9" w:rsidP="004F48B9">
            <w:pPr>
              <w:pStyle w:val="Geenafstand"/>
              <w:spacing w:beforeAutospacing="0" w:afterAutospacing="0"/>
              <w:jc w:val="center"/>
              <w:rPr>
                <w:sz w:val="16"/>
                <w:szCs w:val="16"/>
                <w:lang w:val="nl-NL"/>
              </w:rPr>
            </w:pPr>
            <w:r w:rsidRPr="00923957">
              <w:rPr>
                <w:sz w:val="16"/>
                <w:szCs w:val="16"/>
                <w:lang w:val="nl-NL"/>
              </w:rPr>
              <w:t>2c</w:t>
            </w:r>
          </w:p>
        </w:tc>
        <w:tc>
          <w:tcPr>
            <w:tcW w:w="3942" w:type="dxa"/>
          </w:tcPr>
          <w:p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281334">
              <w:rPr>
                <w:sz w:val="16"/>
                <w:szCs w:val="16"/>
                <w:lang w:val="nl-NL"/>
              </w:rPr>
              <w:t xml:space="preserve">e maatregelen die volgen uit de risico-inventarisatie en </w:t>
            </w:r>
            <w:r>
              <w:rPr>
                <w:sz w:val="16"/>
                <w:szCs w:val="16"/>
                <w:lang w:val="nl-NL"/>
              </w:rPr>
              <w:t>-</w:t>
            </w:r>
            <w:r w:rsidRPr="00281334">
              <w:rPr>
                <w:sz w:val="16"/>
                <w:szCs w:val="16"/>
                <w:lang w:val="nl-NL"/>
              </w:rPr>
              <w:t xml:space="preserve">evaluatie, bedoeld onder (lid </w:t>
            </w:r>
            <w:proofErr w:type="gramStart"/>
            <w:r w:rsidRPr="00281334">
              <w:rPr>
                <w:sz w:val="16"/>
                <w:szCs w:val="16"/>
                <w:lang w:val="nl-NL"/>
              </w:rPr>
              <w:t>2)b</w:t>
            </w:r>
            <w:r>
              <w:rPr>
                <w:sz w:val="16"/>
                <w:szCs w:val="16"/>
                <w:lang w:val="nl-NL"/>
              </w:rPr>
              <w:t>.</w:t>
            </w:r>
            <w:proofErr w:type="gramEnd"/>
          </w:p>
          <w:p w:rsidR="004F48B9" w:rsidRPr="00281334" w:rsidRDefault="004F48B9" w:rsidP="004F48B9">
            <w:pPr>
              <w:pStyle w:val="Geenafstand"/>
              <w:spacing w:beforeAutospacing="0" w:afterAutospacing="0" w:line="240" w:lineRule="auto"/>
              <w:rPr>
                <w:sz w:val="16"/>
                <w:szCs w:val="16"/>
                <w:lang w:val="nl-NL"/>
              </w:rPr>
            </w:pPr>
          </w:p>
        </w:tc>
        <w:tc>
          <w:tcPr>
            <w:tcW w:w="4454" w:type="dxa"/>
          </w:tcPr>
          <w:p w:rsidR="004F48B9" w:rsidRDefault="004F48B9" w:rsidP="004F48B9">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4F48B9" w:rsidTr="00503B1E">
        <w:tc>
          <w:tcPr>
            <w:tcW w:w="1418" w:type="dxa"/>
          </w:tcPr>
          <w:p w:rsidR="004F48B9" w:rsidRPr="00FF2493" w:rsidRDefault="004F48B9" w:rsidP="004F48B9">
            <w:pPr>
              <w:pStyle w:val="Geenafstand"/>
              <w:spacing w:beforeAutospacing="0" w:afterAutospacing="0"/>
              <w:jc w:val="center"/>
              <w:rPr>
                <w:sz w:val="16"/>
                <w:szCs w:val="16"/>
              </w:rPr>
            </w:pPr>
            <w:r w:rsidRPr="00FF2493">
              <w:rPr>
                <w:sz w:val="16"/>
                <w:szCs w:val="16"/>
              </w:rPr>
              <w:t>2d</w:t>
            </w:r>
          </w:p>
        </w:tc>
        <w:tc>
          <w:tcPr>
            <w:tcW w:w="3942" w:type="dxa"/>
          </w:tcPr>
          <w:p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FF2493">
              <w:rPr>
                <w:sz w:val="16"/>
                <w:szCs w:val="16"/>
                <w:lang w:val="nl-NL"/>
              </w:rPr>
              <w:t xml:space="preserve">e afspraken met betrekking tot de uitvoering van de maatregelen, bedoeld onder (lid </w:t>
            </w:r>
            <w:proofErr w:type="gramStart"/>
            <w:r w:rsidRPr="00FF2493">
              <w:rPr>
                <w:sz w:val="16"/>
                <w:szCs w:val="16"/>
                <w:lang w:val="nl-NL"/>
              </w:rPr>
              <w:t>2)c</w:t>
            </w:r>
            <w:r>
              <w:rPr>
                <w:sz w:val="16"/>
                <w:szCs w:val="16"/>
                <w:lang w:val="nl-NL"/>
              </w:rPr>
              <w:t>.</w:t>
            </w:r>
            <w:proofErr w:type="gramEnd"/>
          </w:p>
          <w:p w:rsidR="004F48B9" w:rsidRPr="00FF2493" w:rsidRDefault="004F48B9" w:rsidP="004F48B9">
            <w:pPr>
              <w:pStyle w:val="Geenafstand"/>
              <w:spacing w:beforeAutospacing="0" w:afterAutospacing="0" w:line="240" w:lineRule="auto"/>
              <w:rPr>
                <w:sz w:val="16"/>
                <w:szCs w:val="16"/>
                <w:lang w:val="nl-NL"/>
              </w:rPr>
            </w:pPr>
          </w:p>
        </w:tc>
        <w:tc>
          <w:tcPr>
            <w:tcW w:w="4454" w:type="dxa"/>
          </w:tcPr>
          <w:p w:rsidR="004F48B9" w:rsidRDefault="004F48B9" w:rsidP="004F48B9">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4F48B9" w:rsidTr="00503B1E">
        <w:tc>
          <w:tcPr>
            <w:tcW w:w="1418" w:type="dxa"/>
          </w:tcPr>
          <w:p w:rsidR="004F48B9" w:rsidRPr="00FF2493" w:rsidRDefault="004F48B9" w:rsidP="004F48B9">
            <w:pPr>
              <w:pStyle w:val="Geenafstand"/>
              <w:spacing w:beforeAutospacing="0" w:afterAutospacing="0"/>
              <w:jc w:val="center"/>
              <w:rPr>
                <w:sz w:val="16"/>
                <w:szCs w:val="16"/>
              </w:rPr>
            </w:pPr>
            <w:r w:rsidRPr="00FF2493">
              <w:rPr>
                <w:sz w:val="16"/>
                <w:szCs w:val="16"/>
              </w:rPr>
              <w:t>2e</w:t>
            </w:r>
          </w:p>
        </w:tc>
        <w:tc>
          <w:tcPr>
            <w:tcW w:w="3942" w:type="dxa"/>
          </w:tcPr>
          <w:p w:rsidR="004F48B9" w:rsidRDefault="004F48B9" w:rsidP="004F48B9">
            <w:pPr>
              <w:spacing w:line="240" w:lineRule="auto"/>
              <w:rPr>
                <w:sz w:val="16"/>
                <w:szCs w:val="16"/>
              </w:rPr>
            </w:pPr>
            <w:r>
              <w:rPr>
                <w:sz w:val="16"/>
                <w:szCs w:val="16"/>
              </w:rPr>
              <w:t>D</w:t>
            </w:r>
            <w:r w:rsidRPr="00FF2493">
              <w:rPr>
                <w:sz w:val="16"/>
                <w:szCs w:val="16"/>
              </w:rPr>
              <w:t>e wijze waarop toezicht op de maatregelen wordt uitgeoefend</w:t>
            </w:r>
            <w:r>
              <w:rPr>
                <w:sz w:val="16"/>
                <w:szCs w:val="16"/>
              </w:rPr>
              <w:t>.</w:t>
            </w:r>
          </w:p>
          <w:p w:rsidR="004F48B9" w:rsidRPr="00FF2493" w:rsidRDefault="004F48B9" w:rsidP="004F48B9">
            <w:pPr>
              <w:spacing w:line="240" w:lineRule="auto"/>
              <w:rPr>
                <w:bCs/>
                <w:sz w:val="16"/>
                <w:szCs w:val="16"/>
              </w:rPr>
            </w:pPr>
          </w:p>
        </w:tc>
        <w:tc>
          <w:tcPr>
            <w:tcW w:w="4454" w:type="dxa"/>
          </w:tcPr>
          <w:p w:rsidR="004F48B9" w:rsidRDefault="004F48B9" w:rsidP="004F48B9">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D21335" w:rsidTr="00503B1E">
        <w:tc>
          <w:tcPr>
            <w:tcW w:w="1418" w:type="dxa"/>
          </w:tcPr>
          <w:p w:rsidR="00D21335" w:rsidRPr="00FF2493" w:rsidRDefault="00D21335" w:rsidP="004F48B9">
            <w:pPr>
              <w:pStyle w:val="Geenafstand"/>
              <w:spacing w:beforeAutospacing="0" w:afterAutospacing="0"/>
              <w:jc w:val="center"/>
              <w:rPr>
                <w:sz w:val="16"/>
                <w:szCs w:val="16"/>
              </w:rPr>
            </w:pPr>
            <w:r>
              <w:rPr>
                <w:sz w:val="16"/>
                <w:szCs w:val="16"/>
              </w:rPr>
              <w:t>2f</w:t>
            </w:r>
          </w:p>
        </w:tc>
        <w:tc>
          <w:tcPr>
            <w:tcW w:w="3942" w:type="dxa"/>
          </w:tcPr>
          <w:p w:rsidR="00D21335" w:rsidRDefault="00D21335" w:rsidP="004F48B9">
            <w:pPr>
              <w:spacing w:line="240" w:lineRule="auto"/>
              <w:rPr>
                <w:sz w:val="16"/>
                <w:szCs w:val="16"/>
              </w:rPr>
            </w:pPr>
            <w:r>
              <w:rPr>
                <w:sz w:val="16"/>
                <w:szCs w:val="16"/>
              </w:rPr>
              <w:t>D</w:t>
            </w:r>
            <w:r w:rsidRPr="00893F08">
              <w:rPr>
                <w:sz w:val="16"/>
                <w:szCs w:val="16"/>
              </w:rPr>
              <w:t>e bouwkundige, technische en organisatorische keuzen die in verband met de veiligheid en gezondheid van de werknemers en zelfstandigen worden gemaakt alsmede de onderzoeken en rapporten die de onderbouwing van deze keuzen ondersteunen</w:t>
            </w:r>
          </w:p>
          <w:p w:rsidR="00D21335" w:rsidRDefault="00D21335" w:rsidP="004F48B9">
            <w:pPr>
              <w:spacing w:line="240" w:lineRule="auto"/>
              <w:rPr>
                <w:sz w:val="16"/>
                <w:szCs w:val="16"/>
              </w:rPr>
            </w:pPr>
          </w:p>
        </w:tc>
        <w:tc>
          <w:tcPr>
            <w:tcW w:w="4454" w:type="dxa"/>
          </w:tcPr>
          <w:p w:rsidR="00D21335" w:rsidRDefault="00D21335" w:rsidP="004F48B9">
            <w:pPr>
              <w:spacing w:line="240" w:lineRule="auto"/>
              <w:rPr>
                <w:szCs w:val="18"/>
                <w:highlight w:val="yellow"/>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4F48B9" w:rsidTr="00503B1E">
        <w:tc>
          <w:tcPr>
            <w:tcW w:w="1418" w:type="dxa"/>
          </w:tcPr>
          <w:p w:rsidR="004F48B9" w:rsidRPr="00FF2493" w:rsidRDefault="004F48B9" w:rsidP="004F48B9">
            <w:pPr>
              <w:pStyle w:val="Geenafstand"/>
              <w:spacing w:beforeAutospacing="0" w:afterAutospacing="0"/>
              <w:jc w:val="center"/>
              <w:rPr>
                <w:sz w:val="16"/>
                <w:szCs w:val="16"/>
              </w:rPr>
            </w:pPr>
            <w:r w:rsidRPr="00FF2493">
              <w:rPr>
                <w:sz w:val="16"/>
                <w:szCs w:val="16"/>
              </w:rPr>
              <w:t>2g</w:t>
            </w:r>
          </w:p>
        </w:tc>
        <w:tc>
          <w:tcPr>
            <w:tcW w:w="3942" w:type="dxa"/>
          </w:tcPr>
          <w:p w:rsidR="004F48B9" w:rsidRDefault="004F48B9" w:rsidP="004F48B9">
            <w:pPr>
              <w:spacing w:line="240" w:lineRule="auto"/>
              <w:rPr>
                <w:sz w:val="16"/>
                <w:szCs w:val="16"/>
              </w:rPr>
            </w:pPr>
            <w:r>
              <w:rPr>
                <w:sz w:val="16"/>
                <w:szCs w:val="16"/>
              </w:rPr>
              <w:t>D</w:t>
            </w:r>
            <w:r w:rsidRPr="00FF2493">
              <w:rPr>
                <w:sz w:val="16"/>
                <w:szCs w:val="16"/>
              </w:rPr>
              <w:t>e wijze waarop voorlichting en instructie aan de werknemers op de bouwplaats wordt gegeven</w:t>
            </w:r>
            <w:r>
              <w:rPr>
                <w:sz w:val="16"/>
                <w:szCs w:val="16"/>
              </w:rPr>
              <w:t>.</w:t>
            </w:r>
          </w:p>
          <w:p w:rsidR="004F48B9" w:rsidRPr="00FF2493" w:rsidRDefault="004F48B9" w:rsidP="004F48B9">
            <w:pPr>
              <w:spacing w:line="240" w:lineRule="auto"/>
              <w:rPr>
                <w:bCs/>
                <w:sz w:val="16"/>
                <w:szCs w:val="16"/>
              </w:rPr>
            </w:pPr>
          </w:p>
        </w:tc>
        <w:tc>
          <w:tcPr>
            <w:tcW w:w="4454" w:type="dxa"/>
          </w:tcPr>
          <w:p w:rsidR="004F48B9" w:rsidRDefault="004F48B9" w:rsidP="004F48B9">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bl>
    <w:p w:rsidR="00503B1E" w:rsidRDefault="00503B1E" w:rsidP="00F3788A">
      <w:pPr>
        <w:spacing w:line="240" w:lineRule="auto"/>
        <w:rPr>
          <w:bCs/>
          <w:szCs w:val="18"/>
        </w:rPr>
      </w:pPr>
    </w:p>
    <w:p w:rsidR="00503B1E" w:rsidRDefault="00503B1E" w:rsidP="00F3788A">
      <w:pPr>
        <w:spacing w:line="240" w:lineRule="auto"/>
        <w:rPr>
          <w:bCs/>
          <w:szCs w:val="18"/>
        </w:rPr>
      </w:pPr>
    </w:p>
    <w:p w:rsidR="00503B1E" w:rsidRDefault="00503B1E" w:rsidP="00F3788A">
      <w:pPr>
        <w:spacing w:line="240" w:lineRule="auto"/>
        <w:rPr>
          <w:bCs/>
          <w:szCs w:val="18"/>
        </w:rPr>
      </w:pPr>
    </w:p>
    <w:p w:rsidR="00F3788A" w:rsidRDefault="00F3788A" w:rsidP="00F3788A">
      <w:pPr>
        <w:spacing w:line="240" w:lineRule="auto"/>
        <w:rPr>
          <w:rFonts w:cs="Arial"/>
          <w:bCs/>
          <w:kern w:val="32"/>
          <w:sz w:val="24"/>
          <w:szCs w:val="32"/>
        </w:rPr>
      </w:pPr>
      <w:r>
        <w:br w:type="page"/>
      </w:r>
    </w:p>
    <w:p w:rsidR="00893F08" w:rsidRDefault="00D21335" w:rsidP="00F3788A">
      <w:pPr>
        <w:pStyle w:val="Kop1"/>
      </w:pPr>
      <w:r>
        <w:lastRenderedPageBreak/>
        <w:t xml:space="preserve">Checklist overige wettelijke eisen </w:t>
      </w:r>
    </w:p>
    <w:p w:rsidR="00D21335" w:rsidRDefault="00D21335" w:rsidP="00D21335">
      <w:pPr>
        <w:pStyle w:val="Kop2"/>
      </w:pPr>
      <w:r>
        <w:t>Eisen volgens Arbeidsomstandighedenbesluit, Afdeling 5</w:t>
      </w:r>
    </w:p>
    <w:p w:rsidR="00D21335" w:rsidRDefault="00D21335" w:rsidP="00D21335"/>
    <w:p w:rsidR="00D21335" w:rsidRPr="00D21335" w:rsidRDefault="00D21335" w:rsidP="00D21335"/>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8F74A7" w:rsidRPr="00FB4F53" w:rsidTr="006829C2">
        <w:trPr>
          <w:trHeight w:val="20"/>
        </w:trPr>
        <w:tc>
          <w:tcPr>
            <w:tcW w:w="295" w:type="dxa"/>
            <w:shd w:val="clear" w:color="auto" w:fill="0070C0"/>
          </w:tcPr>
          <w:p w:rsidR="008F74A7" w:rsidRPr="00893F08" w:rsidRDefault="008F74A7" w:rsidP="00893F08">
            <w:pPr>
              <w:spacing w:line="240" w:lineRule="auto"/>
              <w:rPr>
                <w:b/>
                <w:bCs/>
                <w:color w:val="FFFFFF" w:themeColor="background1"/>
                <w:szCs w:val="18"/>
              </w:rPr>
            </w:pPr>
          </w:p>
        </w:tc>
        <w:tc>
          <w:tcPr>
            <w:tcW w:w="981" w:type="dxa"/>
            <w:shd w:val="clear" w:color="auto" w:fill="0070C0"/>
          </w:tcPr>
          <w:p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Artikel</w:t>
            </w:r>
          </w:p>
          <w:p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rsidR="008F74A7" w:rsidRPr="00893F08" w:rsidRDefault="00AD2BED" w:rsidP="00851B28">
            <w:pPr>
              <w:spacing w:line="240" w:lineRule="auto"/>
              <w:ind w:left="57"/>
              <w:rPr>
                <w:b/>
                <w:bCs/>
                <w:color w:val="FFFFFF" w:themeColor="background1"/>
                <w:szCs w:val="18"/>
              </w:rPr>
            </w:pPr>
            <w:r>
              <w:rPr>
                <w:b/>
                <w:bCs/>
                <w:color w:val="FFFFFF" w:themeColor="background1"/>
                <w:szCs w:val="18"/>
              </w:rPr>
              <w:t>Inhoud</w:t>
            </w:r>
            <w:r w:rsidR="008F74A7" w:rsidRPr="00893F08">
              <w:rPr>
                <w:b/>
                <w:bCs/>
                <w:color w:val="FFFFFF" w:themeColor="background1"/>
                <w:szCs w:val="18"/>
              </w:rPr>
              <w:t xml:space="preserve"> Artikel</w:t>
            </w:r>
          </w:p>
        </w:tc>
        <w:tc>
          <w:tcPr>
            <w:tcW w:w="1417" w:type="dxa"/>
            <w:shd w:val="clear" w:color="auto" w:fill="0070C0"/>
          </w:tcPr>
          <w:p w:rsidR="008F74A7" w:rsidRPr="00893F08" w:rsidRDefault="00D21335" w:rsidP="00851B28">
            <w:pPr>
              <w:spacing w:line="240" w:lineRule="auto"/>
              <w:ind w:left="57"/>
              <w:rPr>
                <w:b/>
                <w:bCs/>
                <w:color w:val="FFFFFF" w:themeColor="background1"/>
                <w:szCs w:val="18"/>
              </w:rPr>
            </w:pPr>
            <w:r>
              <w:rPr>
                <w:b/>
                <w:bCs/>
                <w:color w:val="FFFFFF" w:themeColor="background1"/>
                <w:szCs w:val="18"/>
              </w:rPr>
              <w:t>Ontwerpfase</w:t>
            </w:r>
          </w:p>
          <w:p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rsidR="008F74A7" w:rsidRPr="00893F08" w:rsidRDefault="00D21335" w:rsidP="00851B28">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8F74A7" w:rsidRPr="00FB4F53" w:rsidTr="006829C2">
        <w:trPr>
          <w:trHeight w:val="1641"/>
        </w:trPr>
        <w:tc>
          <w:tcPr>
            <w:tcW w:w="295" w:type="dxa"/>
          </w:tcPr>
          <w:p w:rsidR="008F74A7" w:rsidRPr="00FB4F53" w:rsidRDefault="008F74A7" w:rsidP="00893F08">
            <w:pPr>
              <w:pStyle w:val="Geenafstand"/>
              <w:spacing w:beforeAutospacing="0" w:afterAutospacing="0"/>
              <w:jc w:val="center"/>
              <w:rPr>
                <w:szCs w:val="18"/>
              </w:rPr>
            </w:pPr>
            <w:r w:rsidRPr="00FB4F53">
              <w:rPr>
                <w:szCs w:val="18"/>
              </w:rPr>
              <w:t>1</w:t>
            </w:r>
          </w:p>
        </w:tc>
        <w:tc>
          <w:tcPr>
            <w:tcW w:w="981" w:type="dxa"/>
          </w:tcPr>
          <w:p w:rsidR="008F74A7" w:rsidRPr="00FB4F53" w:rsidRDefault="008F74A7" w:rsidP="008F74A7">
            <w:pPr>
              <w:pStyle w:val="Geenafstand"/>
              <w:spacing w:beforeAutospacing="0" w:afterAutospacing="0"/>
              <w:jc w:val="center"/>
              <w:rPr>
                <w:sz w:val="16"/>
                <w:szCs w:val="16"/>
              </w:rPr>
            </w:pPr>
            <w:r w:rsidRPr="00FB4F53">
              <w:rPr>
                <w:sz w:val="16"/>
                <w:szCs w:val="16"/>
              </w:rPr>
              <w:t>Art.2.26</w:t>
            </w:r>
          </w:p>
        </w:tc>
        <w:tc>
          <w:tcPr>
            <w:tcW w:w="6096" w:type="dxa"/>
          </w:tcPr>
          <w:p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Algemene uitgangspunten inzake veiligheid en gezondheid bij het ontwerpen van een bouwwerk </w:t>
            </w:r>
          </w:p>
          <w:p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Rekening houdend met: </w:t>
            </w:r>
          </w:p>
          <w:p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3 van de Arbeidsomstandighedenwet (voeren Arbobeleid);</w:t>
            </w:r>
          </w:p>
          <w:p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5.1 van de Arbeidsomstandighedenwet (inventarisatie risico’s);</w:t>
            </w:r>
          </w:p>
          <w:p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5.3 van de Arbeidsomstandighedenwet (beheersmaatregelen);</w:t>
            </w:r>
          </w:p>
          <w:p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8 van de Arbeidsomstandighedenwet (voorlichting en onderricht);</w:t>
            </w:r>
          </w:p>
          <w:p w:rsidR="008F74A7" w:rsidRDefault="008F74A7" w:rsidP="006829C2">
            <w:pPr>
              <w:pStyle w:val="Geenafstand"/>
              <w:numPr>
                <w:ilvl w:val="0"/>
                <w:numId w:val="9"/>
              </w:numPr>
              <w:spacing w:beforeAutospacing="0" w:afterAutospacing="0"/>
              <w:ind w:left="57" w:hanging="272"/>
              <w:rPr>
                <w:sz w:val="16"/>
                <w:szCs w:val="16"/>
                <w:lang w:val="nl-NL"/>
              </w:rPr>
            </w:pPr>
            <w:r w:rsidRPr="00893F08">
              <w:rPr>
                <w:sz w:val="16"/>
                <w:szCs w:val="16"/>
                <w:lang w:val="nl-NL"/>
              </w:rPr>
              <w:t>Art. 19 van de Arbeidsomstandighedenwet (meerdere werkgevers).</w:t>
            </w:r>
          </w:p>
          <w:p w:rsidR="006829C2" w:rsidRPr="00FB4F53" w:rsidRDefault="006829C2" w:rsidP="006829C2">
            <w:pPr>
              <w:pStyle w:val="Geenafstand"/>
              <w:numPr>
                <w:ilvl w:val="0"/>
                <w:numId w:val="9"/>
              </w:numPr>
              <w:spacing w:beforeAutospacing="0" w:afterAutospacing="0"/>
              <w:ind w:left="57" w:hanging="272"/>
              <w:rPr>
                <w:sz w:val="16"/>
                <w:szCs w:val="16"/>
                <w:lang w:val="nl-NL"/>
              </w:rPr>
            </w:pPr>
          </w:p>
        </w:tc>
        <w:tc>
          <w:tcPr>
            <w:tcW w:w="1417" w:type="dxa"/>
          </w:tcPr>
          <w:p w:rsidR="008F74A7" w:rsidRPr="00893F08" w:rsidRDefault="004550D0" w:rsidP="00851B28">
            <w:pPr>
              <w:ind w:left="57"/>
              <w:rPr>
                <w:szCs w:val="18"/>
              </w:rPr>
            </w:pPr>
            <w:r>
              <w:rPr>
                <w:szCs w:val="18"/>
              </w:rPr>
              <w:t>Ja</w:t>
            </w:r>
          </w:p>
        </w:tc>
        <w:tc>
          <w:tcPr>
            <w:tcW w:w="1418" w:type="dxa"/>
          </w:tcPr>
          <w:p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rsidTr="006829C2">
        <w:trPr>
          <w:trHeight w:val="20"/>
        </w:trPr>
        <w:tc>
          <w:tcPr>
            <w:tcW w:w="295" w:type="dxa"/>
          </w:tcPr>
          <w:p w:rsidR="008F74A7" w:rsidRPr="00FB4F53" w:rsidRDefault="008F74A7" w:rsidP="00893F08">
            <w:pPr>
              <w:pStyle w:val="Geenafstand"/>
              <w:spacing w:beforeAutospacing="0" w:afterAutospacing="0"/>
              <w:jc w:val="center"/>
              <w:rPr>
                <w:szCs w:val="18"/>
              </w:rPr>
            </w:pPr>
            <w:r w:rsidRPr="00FB4F53">
              <w:rPr>
                <w:szCs w:val="18"/>
              </w:rPr>
              <w:t>2</w:t>
            </w:r>
          </w:p>
        </w:tc>
        <w:tc>
          <w:tcPr>
            <w:tcW w:w="981" w:type="dxa"/>
          </w:tcPr>
          <w:p w:rsidR="008F74A7" w:rsidRPr="00FB4F53" w:rsidRDefault="008F74A7" w:rsidP="008F74A7">
            <w:pPr>
              <w:pStyle w:val="Geenafstand"/>
              <w:spacing w:beforeAutospacing="0" w:afterAutospacing="0"/>
              <w:jc w:val="center"/>
              <w:rPr>
                <w:sz w:val="16"/>
                <w:szCs w:val="16"/>
              </w:rPr>
            </w:pPr>
            <w:r w:rsidRPr="00FB4F53">
              <w:rPr>
                <w:sz w:val="16"/>
                <w:szCs w:val="16"/>
              </w:rPr>
              <w:t>Art.2.27</w:t>
            </w:r>
          </w:p>
        </w:tc>
        <w:tc>
          <w:tcPr>
            <w:tcW w:w="6096" w:type="dxa"/>
          </w:tcPr>
          <w:p w:rsidR="008F74A7" w:rsidRPr="00893F08"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Kennisgeving Inspectie SZW</w:t>
            </w:r>
            <w:r>
              <w:rPr>
                <w:sz w:val="16"/>
                <w:szCs w:val="16"/>
                <w:lang w:val="nl-NL"/>
              </w:rPr>
              <w:t>;</w:t>
            </w:r>
          </w:p>
          <w:p w:rsidR="008F74A7"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Een afschrift van de melding wordt zichtbaar op de bouwplaats aangebracht.</w:t>
            </w:r>
          </w:p>
          <w:p w:rsidR="006829C2" w:rsidRPr="00893F08" w:rsidRDefault="006829C2" w:rsidP="006829C2">
            <w:pPr>
              <w:pStyle w:val="Geenafstand"/>
              <w:numPr>
                <w:ilvl w:val="0"/>
                <w:numId w:val="10"/>
              </w:numPr>
              <w:spacing w:beforeAutospacing="0" w:afterAutospacing="0"/>
              <w:ind w:left="57" w:hanging="272"/>
              <w:rPr>
                <w:sz w:val="16"/>
                <w:szCs w:val="16"/>
                <w:lang w:val="nl-NL"/>
              </w:rPr>
            </w:pPr>
          </w:p>
        </w:tc>
        <w:tc>
          <w:tcPr>
            <w:tcW w:w="1417" w:type="dxa"/>
          </w:tcPr>
          <w:p w:rsidR="008F74A7" w:rsidRPr="00893F08" w:rsidRDefault="008F74A7" w:rsidP="00851B28">
            <w:pPr>
              <w:ind w:left="57"/>
              <w:rPr>
                <w:szCs w:val="18"/>
              </w:rPr>
            </w:pPr>
          </w:p>
        </w:tc>
        <w:tc>
          <w:tcPr>
            <w:tcW w:w="1418" w:type="dxa"/>
          </w:tcPr>
          <w:p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rsidTr="006829C2">
        <w:trPr>
          <w:trHeight w:val="20"/>
        </w:trPr>
        <w:tc>
          <w:tcPr>
            <w:tcW w:w="295" w:type="dxa"/>
          </w:tcPr>
          <w:p w:rsidR="008F74A7" w:rsidRPr="00FB4F53" w:rsidRDefault="008F74A7" w:rsidP="00893F08">
            <w:pPr>
              <w:pStyle w:val="Geenafstand"/>
              <w:spacing w:beforeAutospacing="0" w:afterAutospacing="0"/>
              <w:jc w:val="center"/>
              <w:rPr>
                <w:szCs w:val="18"/>
              </w:rPr>
            </w:pPr>
            <w:r w:rsidRPr="00FB4F53">
              <w:rPr>
                <w:szCs w:val="18"/>
              </w:rPr>
              <w:t>4</w:t>
            </w:r>
          </w:p>
        </w:tc>
        <w:tc>
          <w:tcPr>
            <w:tcW w:w="981" w:type="dxa"/>
          </w:tcPr>
          <w:p w:rsidR="008F74A7" w:rsidRPr="00FB4F53" w:rsidRDefault="008F74A7" w:rsidP="008F74A7">
            <w:pPr>
              <w:pStyle w:val="Geenafstand"/>
              <w:spacing w:beforeAutospacing="0" w:afterAutospacing="0"/>
              <w:jc w:val="center"/>
              <w:rPr>
                <w:sz w:val="16"/>
                <w:szCs w:val="16"/>
              </w:rPr>
            </w:pPr>
            <w:r w:rsidRPr="00FB4F53">
              <w:rPr>
                <w:sz w:val="16"/>
                <w:szCs w:val="16"/>
              </w:rPr>
              <w:t>Art.2.29</w:t>
            </w:r>
          </w:p>
        </w:tc>
        <w:tc>
          <w:tcPr>
            <w:tcW w:w="6096" w:type="dxa"/>
          </w:tcPr>
          <w:p w:rsidR="008F74A7" w:rsidRDefault="008F74A7" w:rsidP="00851B28">
            <w:pPr>
              <w:pStyle w:val="Geenafstand"/>
              <w:spacing w:beforeAutospacing="0" w:afterAutospacing="0"/>
              <w:ind w:left="57"/>
              <w:rPr>
                <w:sz w:val="16"/>
                <w:szCs w:val="16"/>
                <w:lang w:val="nl-NL"/>
              </w:rPr>
            </w:pPr>
            <w:r w:rsidRPr="00FB4F53">
              <w:rPr>
                <w:sz w:val="16"/>
                <w:szCs w:val="16"/>
                <w:lang w:val="nl-NL"/>
              </w:rPr>
              <w:t>Aanstelling V&amp;G-coördinatoren</w:t>
            </w:r>
          </w:p>
          <w:p w:rsidR="006829C2" w:rsidRPr="00FB4F53" w:rsidRDefault="006829C2" w:rsidP="00851B28">
            <w:pPr>
              <w:pStyle w:val="Geenafstand"/>
              <w:spacing w:beforeAutospacing="0" w:afterAutospacing="0"/>
              <w:ind w:left="57"/>
              <w:rPr>
                <w:sz w:val="16"/>
                <w:szCs w:val="16"/>
                <w:lang w:val="nl-NL"/>
              </w:rPr>
            </w:pPr>
          </w:p>
        </w:tc>
        <w:tc>
          <w:tcPr>
            <w:tcW w:w="1417" w:type="dxa"/>
          </w:tcPr>
          <w:p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c>
          <w:tcPr>
            <w:tcW w:w="1418" w:type="dxa"/>
          </w:tcPr>
          <w:p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rsidTr="006829C2">
        <w:trPr>
          <w:trHeight w:val="20"/>
        </w:trPr>
        <w:tc>
          <w:tcPr>
            <w:tcW w:w="295" w:type="dxa"/>
          </w:tcPr>
          <w:p w:rsidR="008F74A7" w:rsidRPr="00FB4F53" w:rsidRDefault="008F74A7" w:rsidP="00893F08">
            <w:pPr>
              <w:pStyle w:val="Geenafstand"/>
              <w:spacing w:beforeAutospacing="0" w:afterAutospacing="0"/>
              <w:jc w:val="center"/>
              <w:rPr>
                <w:szCs w:val="18"/>
              </w:rPr>
            </w:pPr>
            <w:r w:rsidRPr="00FB4F53">
              <w:rPr>
                <w:szCs w:val="18"/>
              </w:rPr>
              <w:t>5</w:t>
            </w:r>
          </w:p>
        </w:tc>
        <w:tc>
          <w:tcPr>
            <w:tcW w:w="981" w:type="dxa"/>
          </w:tcPr>
          <w:p w:rsidR="008F74A7" w:rsidRPr="00FB4F53" w:rsidRDefault="008F74A7" w:rsidP="008F74A7">
            <w:pPr>
              <w:pStyle w:val="Geenafstand"/>
              <w:spacing w:beforeAutospacing="0" w:afterAutospacing="0"/>
              <w:jc w:val="center"/>
              <w:rPr>
                <w:sz w:val="16"/>
                <w:szCs w:val="16"/>
              </w:rPr>
            </w:pPr>
            <w:r w:rsidRPr="00FB4F53">
              <w:rPr>
                <w:sz w:val="16"/>
                <w:szCs w:val="16"/>
              </w:rPr>
              <w:t>Art.2.30</w:t>
            </w:r>
          </w:p>
        </w:tc>
        <w:tc>
          <w:tcPr>
            <w:tcW w:w="6096" w:type="dxa"/>
          </w:tcPr>
          <w:p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ontwerpfase</w:t>
            </w:r>
          </w:p>
          <w:p w:rsidR="006829C2" w:rsidRPr="00FB4F53" w:rsidRDefault="006829C2" w:rsidP="00851B28">
            <w:pPr>
              <w:pStyle w:val="Geenafstand"/>
              <w:spacing w:beforeAutospacing="0" w:afterAutospacing="0"/>
              <w:ind w:left="57"/>
              <w:rPr>
                <w:sz w:val="16"/>
                <w:szCs w:val="16"/>
                <w:lang w:val="nl-NL"/>
              </w:rPr>
            </w:pPr>
          </w:p>
        </w:tc>
        <w:tc>
          <w:tcPr>
            <w:tcW w:w="1417" w:type="dxa"/>
          </w:tcPr>
          <w:p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c>
          <w:tcPr>
            <w:tcW w:w="1418" w:type="dxa"/>
          </w:tcPr>
          <w:p w:rsidR="008F74A7" w:rsidRPr="00893F08" w:rsidRDefault="006829C2" w:rsidP="00851B28">
            <w:pPr>
              <w:ind w:left="57"/>
              <w:rPr>
                <w:szCs w:val="18"/>
              </w:rPr>
            </w:pPr>
            <w:r>
              <w:rPr>
                <w:szCs w:val="18"/>
              </w:rPr>
              <w:t>n.v.t.</w:t>
            </w:r>
          </w:p>
        </w:tc>
      </w:tr>
      <w:tr w:rsidR="008F74A7" w:rsidRPr="00FB4F53" w:rsidTr="006829C2">
        <w:trPr>
          <w:trHeight w:val="20"/>
        </w:trPr>
        <w:tc>
          <w:tcPr>
            <w:tcW w:w="295" w:type="dxa"/>
          </w:tcPr>
          <w:p w:rsidR="008F74A7" w:rsidRPr="00FB4F53" w:rsidRDefault="008F74A7" w:rsidP="00893F08">
            <w:pPr>
              <w:pStyle w:val="Geenafstand"/>
              <w:spacing w:beforeAutospacing="0" w:afterAutospacing="0"/>
              <w:jc w:val="center"/>
              <w:rPr>
                <w:szCs w:val="18"/>
              </w:rPr>
            </w:pPr>
            <w:r w:rsidRPr="00FB4F53">
              <w:rPr>
                <w:szCs w:val="18"/>
              </w:rPr>
              <w:t>6</w:t>
            </w:r>
          </w:p>
        </w:tc>
        <w:tc>
          <w:tcPr>
            <w:tcW w:w="981" w:type="dxa"/>
          </w:tcPr>
          <w:p w:rsidR="008F74A7" w:rsidRPr="00FB4F53" w:rsidRDefault="008F74A7" w:rsidP="008F74A7">
            <w:pPr>
              <w:pStyle w:val="Geenafstand"/>
              <w:spacing w:beforeAutospacing="0" w:afterAutospacing="0"/>
              <w:jc w:val="center"/>
              <w:rPr>
                <w:sz w:val="16"/>
                <w:szCs w:val="16"/>
              </w:rPr>
            </w:pPr>
            <w:r w:rsidRPr="00FB4F53">
              <w:rPr>
                <w:sz w:val="16"/>
                <w:szCs w:val="16"/>
              </w:rPr>
              <w:t>Art.2.30c</w:t>
            </w:r>
          </w:p>
        </w:tc>
        <w:tc>
          <w:tcPr>
            <w:tcW w:w="6096" w:type="dxa"/>
          </w:tcPr>
          <w:p w:rsidR="008F74A7" w:rsidRDefault="008F74A7" w:rsidP="00851B28">
            <w:pPr>
              <w:pStyle w:val="Geenafstand"/>
              <w:spacing w:beforeAutospacing="0" w:afterAutospacing="0"/>
              <w:ind w:left="57"/>
              <w:rPr>
                <w:sz w:val="16"/>
                <w:szCs w:val="16"/>
              </w:rPr>
            </w:pPr>
            <w:r w:rsidRPr="00FB4F53">
              <w:rPr>
                <w:sz w:val="16"/>
                <w:szCs w:val="16"/>
              </w:rPr>
              <w:t>V&amp;G-dossier</w:t>
            </w:r>
          </w:p>
          <w:p w:rsidR="006829C2" w:rsidRPr="00FB4F53" w:rsidRDefault="006829C2" w:rsidP="00851B28">
            <w:pPr>
              <w:pStyle w:val="Geenafstand"/>
              <w:spacing w:beforeAutospacing="0" w:afterAutospacing="0"/>
              <w:ind w:left="57"/>
              <w:rPr>
                <w:sz w:val="16"/>
                <w:szCs w:val="16"/>
              </w:rPr>
            </w:pPr>
          </w:p>
        </w:tc>
        <w:tc>
          <w:tcPr>
            <w:tcW w:w="1417" w:type="dxa"/>
          </w:tcPr>
          <w:p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c>
          <w:tcPr>
            <w:tcW w:w="1418" w:type="dxa"/>
          </w:tcPr>
          <w:p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rsidTr="006829C2">
        <w:trPr>
          <w:trHeight w:val="20"/>
        </w:trPr>
        <w:tc>
          <w:tcPr>
            <w:tcW w:w="295" w:type="dxa"/>
          </w:tcPr>
          <w:p w:rsidR="008F74A7" w:rsidRPr="00FB4F53" w:rsidRDefault="008F74A7" w:rsidP="00893F08">
            <w:pPr>
              <w:pStyle w:val="Geenafstand"/>
              <w:spacing w:beforeAutospacing="0" w:afterAutospacing="0"/>
              <w:jc w:val="center"/>
              <w:rPr>
                <w:szCs w:val="18"/>
              </w:rPr>
            </w:pPr>
            <w:r w:rsidRPr="00FB4F53">
              <w:rPr>
                <w:szCs w:val="18"/>
              </w:rPr>
              <w:t>7</w:t>
            </w:r>
          </w:p>
        </w:tc>
        <w:tc>
          <w:tcPr>
            <w:tcW w:w="981" w:type="dxa"/>
          </w:tcPr>
          <w:p w:rsidR="008F74A7" w:rsidRPr="00FB4F53" w:rsidRDefault="008F74A7" w:rsidP="008F74A7">
            <w:pPr>
              <w:pStyle w:val="Geenafstand"/>
              <w:spacing w:beforeAutospacing="0" w:afterAutospacing="0"/>
              <w:jc w:val="center"/>
              <w:rPr>
                <w:sz w:val="16"/>
                <w:szCs w:val="16"/>
              </w:rPr>
            </w:pPr>
            <w:r w:rsidRPr="00FB4F53">
              <w:rPr>
                <w:sz w:val="16"/>
                <w:szCs w:val="16"/>
              </w:rPr>
              <w:t>Art.2.31</w:t>
            </w:r>
          </w:p>
        </w:tc>
        <w:tc>
          <w:tcPr>
            <w:tcW w:w="6096" w:type="dxa"/>
          </w:tcPr>
          <w:p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uitvoeringsfase</w:t>
            </w:r>
          </w:p>
          <w:p w:rsidR="006829C2" w:rsidRPr="00FB4F53" w:rsidRDefault="006829C2" w:rsidP="00851B28">
            <w:pPr>
              <w:pStyle w:val="Geenafstand"/>
              <w:spacing w:beforeAutospacing="0" w:afterAutospacing="0"/>
              <w:ind w:left="57"/>
              <w:rPr>
                <w:sz w:val="16"/>
                <w:szCs w:val="16"/>
                <w:lang w:val="nl-NL"/>
              </w:rPr>
            </w:pPr>
          </w:p>
        </w:tc>
        <w:tc>
          <w:tcPr>
            <w:tcW w:w="1417" w:type="dxa"/>
          </w:tcPr>
          <w:p w:rsidR="008F74A7" w:rsidRPr="00893F08" w:rsidRDefault="006829C2" w:rsidP="00851B28">
            <w:pPr>
              <w:ind w:left="57"/>
              <w:rPr>
                <w:szCs w:val="18"/>
              </w:rPr>
            </w:pPr>
            <w:r>
              <w:rPr>
                <w:szCs w:val="18"/>
              </w:rPr>
              <w:t>n.v.t.</w:t>
            </w:r>
          </w:p>
        </w:tc>
        <w:tc>
          <w:tcPr>
            <w:tcW w:w="1418" w:type="dxa"/>
          </w:tcPr>
          <w:p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rsidR="00D21335" w:rsidRDefault="00D21335" w:rsidP="00D21335">
      <w:pPr>
        <w:spacing w:line="240" w:lineRule="auto"/>
        <w:rPr>
          <w:bCs/>
          <w:szCs w:val="18"/>
        </w:rPr>
      </w:pPr>
    </w:p>
    <w:p w:rsidR="006829C2" w:rsidRDefault="006829C2" w:rsidP="00D21335">
      <w:pPr>
        <w:spacing w:line="240" w:lineRule="auto"/>
        <w:rPr>
          <w:bCs/>
          <w:szCs w:val="18"/>
        </w:rPr>
      </w:pPr>
    </w:p>
    <w:p w:rsidR="006829C2" w:rsidRDefault="006829C2" w:rsidP="00D21335">
      <w:pPr>
        <w:spacing w:line="240" w:lineRule="auto"/>
        <w:rPr>
          <w:bCs/>
          <w:szCs w:val="18"/>
        </w:rPr>
      </w:pPr>
    </w:p>
    <w:p w:rsidR="006829C2" w:rsidRDefault="006829C2" w:rsidP="006829C2">
      <w:pPr>
        <w:pStyle w:val="Kop2"/>
      </w:pPr>
      <w:r>
        <w:t>Eisen volgens Bouwbesluit i.r.t. arbeidsomstandigheden</w:t>
      </w:r>
    </w:p>
    <w:p w:rsidR="006829C2" w:rsidRDefault="006829C2" w:rsidP="00D21335">
      <w:pPr>
        <w:spacing w:line="240" w:lineRule="auto"/>
        <w:rPr>
          <w:bCs/>
          <w:szCs w:val="18"/>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D21335" w:rsidRPr="00FB4F53" w:rsidTr="006829C2">
        <w:trPr>
          <w:trHeight w:val="20"/>
        </w:trPr>
        <w:tc>
          <w:tcPr>
            <w:tcW w:w="295" w:type="dxa"/>
            <w:shd w:val="clear" w:color="auto" w:fill="0070C0"/>
          </w:tcPr>
          <w:p w:rsidR="00D21335" w:rsidRPr="00893F08" w:rsidRDefault="00D21335" w:rsidP="00D21335">
            <w:pPr>
              <w:spacing w:line="240" w:lineRule="auto"/>
              <w:rPr>
                <w:b/>
                <w:bCs/>
                <w:color w:val="FFFFFF" w:themeColor="background1"/>
                <w:szCs w:val="18"/>
              </w:rPr>
            </w:pPr>
          </w:p>
        </w:tc>
        <w:tc>
          <w:tcPr>
            <w:tcW w:w="981" w:type="dxa"/>
            <w:shd w:val="clear" w:color="auto" w:fill="0070C0"/>
          </w:tcPr>
          <w:p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Artikel</w:t>
            </w:r>
          </w:p>
          <w:p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rsidR="00D21335" w:rsidRPr="00893F08" w:rsidRDefault="00D21335" w:rsidP="00D21335">
            <w:pPr>
              <w:spacing w:line="240" w:lineRule="auto"/>
              <w:ind w:left="57"/>
              <w:rPr>
                <w:b/>
                <w:bCs/>
                <w:color w:val="FFFFFF" w:themeColor="background1"/>
                <w:szCs w:val="18"/>
              </w:rPr>
            </w:pPr>
            <w:r>
              <w:rPr>
                <w:b/>
                <w:bCs/>
                <w:color w:val="FFFFFF" w:themeColor="background1"/>
                <w:szCs w:val="18"/>
              </w:rPr>
              <w:t>Inhoud</w:t>
            </w:r>
            <w:r w:rsidRPr="00893F08">
              <w:rPr>
                <w:b/>
                <w:bCs/>
                <w:color w:val="FFFFFF" w:themeColor="background1"/>
                <w:szCs w:val="18"/>
              </w:rPr>
              <w:t xml:space="preserve"> Artikel</w:t>
            </w:r>
          </w:p>
        </w:tc>
        <w:tc>
          <w:tcPr>
            <w:tcW w:w="1417" w:type="dxa"/>
            <w:shd w:val="clear" w:color="auto" w:fill="0070C0"/>
          </w:tcPr>
          <w:p w:rsidR="00D21335" w:rsidRPr="00893F08" w:rsidRDefault="00D21335" w:rsidP="00D21335">
            <w:pPr>
              <w:spacing w:line="240" w:lineRule="auto"/>
              <w:ind w:left="57"/>
              <w:rPr>
                <w:b/>
                <w:bCs/>
                <w:color w:val="FFFFFF" w:themeColor="background1"/>
                <w:szCs w:val="18"/>
              </w:rPr>
            </w:pPr>
            <w:r>
              <w:rPr>
                <w:b/>
                <w:bCs/>
                <w:color w:val="FFFFFF" w:themeColor="background1"/>
                <w:szCs w:val="18"/>
              </w:rPr>
              <w:t>Ontwerpfase</w:t>
            </w:r>
          </w:p>
          <w:p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rsidR="00D21335" w:rsidRPr="00893F08" w:rsidRDefault="00D21335" w:rsidP="00D21335">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D21335" w:rsidRPr="00FB4F53" w:rsidTr="006829C2">
        <w:trPr>
          <w:trHeight w:val="20"/>
        </w:trPr>
        <w:tc>
          <w:tcPr>
            <w:tcW w:w="295" w:type="dxa"/>
          </w:tcPr>
          <w:p w:rsidR="00D21335" w:rsidRPr="006829C2" w:rsidRDefault="006829C2" w:rsidP="00D21335">
            <w:pPr>
              <w:pStyle w:val="Geenafstand"/>
              <w:spacing w:beforeAutospacing="0" w:afterAutospacing="0"/>
              <w:jc w:val="center"/>
              <w:rPr>
                <w:szCs w:val="18"/>
                <w:lang w:val="nl-NL"/>
              </w:rPr>
            </w:pPr>
            <w:r>
              <w:rPr>
                <w:szCs w:val="18"/>
                <w:lang w:val="nl-NL"/>
              </w:rPr>
              <w:t>1</w:t>
            </w:r>
          </w:p>
        </w:tc>
        <w:tc>
          <w:tcPr>
            <w:tcW w:w="981" w:type="dxa"/>
          </w:tcPr>
          <w:p w:rsidR="00D21335" w:rsidRPr="006829C2" w:rsidRDefault="00D21335" w:rsidP="00D21335">
            <w:pPr>
              <w:pStyle w:val="Geenafstand"/>
              <w:spacing w:beforeAutospacing="0" w:afterAutospacing="0"/>
              <w:jc w:val="center"/>
              <w:rPr>
                <w:sz w:val="16"/>
                <w:szCs w:val="16"/>
                <w:lang w:val="nl-NL"/>
              </w:rPr>
            </w:pPr>
            <w:r w:rsidRPr="006829C2">
              <w:rPr>
                <w:sz w:val="16"/>
                <w:szCs w:val="16"/>
                <w:lang w:val="nl-NL"/>
              </w:rPr>
              <w:t>Art.6.53</w:t>
            </w:r>
          </w:p>
        </w:tc>
        <w:tc>
          <w:tcPr>
            <w:tcW w:w="6096" w:type="dxa"/>
          </w:tcPr>
          <w:p w:rsidR="00D21335" w:rsidRDefault="00D21335" w:rsidP="00D21335">
            <w:pPr>
              <w:pStyle w:val="Geenafstand"/>
              <w:spacing w:beforeAutospacing="0" w:afterAutospacing="0"/>
              <w:ind w:left="57"/>
              <w:rPr>
                <w:sz w:val="16"/>
                <w:szCs w:val="16"/>
                <w:lang w:val="nl-NL"/>
              </w:rPr>
            </w:pPr>
            <w:r>
              <w:rPr>
                <w:sz w:val="16"/>
                <w:szCs w:val="16"/>
                <w:lang w:val="nl-NL"/>
              </w:rPr>
              <w:t>Veiligheidsvoorzieningen voor onderhoud (Bouwbesluit Onderhoudsveiligheid)</w:t>
            </w:r>
          </w:p>
          <w:p w:rsidR="006829C2" w:rsidRPr="00FB4F53" w:rsidRDefault="006829C2" w:rsidP="00D21335">
            <w:pPr>
              <w:pStyle w:val="Geenafstand"/>
              <w:spacing w:beforeAutospacing="0" w:afterAutospacing="0"/>
              <w:ind w:left="57"/>
              <w:rPr>
                <w:sz w:val="16"/>
                <w:szCs w:val="16"/>
                <w:lang w:val="nl-NL"/>
              </w:rPr>
            </w:pPr>
          </w:p>
        </w:tc>
        <w:tc>
          <w:tcPr>
            <w:tcW w:w="1417" w:type="dxa"/>
          </w:tcPr>
          <w:p w:rsidR="00D21335" w:rsidRPr="00893F08" w:rsidRDefault="004550D0" w:rsidP="00D21335">
            <w:pPr>
              <w:ind w:left="57"/>
              <w:rPr>
                <w:szCs w:val="18"/>
              </w:rPr>
            </w:pPr>
            <w:r>
              <w:rPr>
                <w:szCs w:val="18"/>
              </w:rPr>
              <w:t>Ja</w:t>
            </w:r>
          </w:p>
        </w:tc>
        <w:tc>
          <w:tcPr>
            <w:tcW w:w="1418" w:type="dxa"/>
          </w:tcPr>
          <w:p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rsidTr="006829C2">
        <w:trPr>
          <w:trHeight w:val="20"/>
        </w:trPr>
        <w:tc>
          <w:tcPr>
            <w:tcW w:w="295" w:type="dxa"/>
          </w:tcPr>
          <w:p w:rsidR="00D21335" w:rsidRPr="00FB4F53" w:rsidRDefault="006829C2" w:rsidP="00D21335">
            <w:pPr>
              <w:pStyle w:val="Geenafstand"/>
              <w:spacing w:beforeAutospacing="0" w:afterAutospacing="0"/>
              <w:jc w:val="center"/>
              <w:rPr>
                <w:szCs w:val="18"/>
              </w:rPr>
            </w:pPr>
            <w:r>
              <w:rPr>
                <w:szCs w:val="18"/>
              </w:rPr>
              <w:t>2</w:t>
            </w:r>
          </w:p>
        </w:tc>
        <w:tc>
          <w:tcPr>
            <w:tcW w:w="981" w:type="dxa"/>
          </w:tcPr>
          <w:p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8.2</w:t>
            </w:r>
          </w:p>
        </w:tc>
        <w:tc>
          <w:tcPr>
            <w:tcW w:w="6096" w:type="dxa"/>
          </w:tcPr>
          <w:p w:rsidR="00D21335" w:rsidRDefault="00D21335" w:rsidP="00D21335">
            <w:pPr>
              <w:pStyle w:val="Geenafstand"/>
              <w:spacing w:beforeAutospacing="0" w:afterAutospacing="0"/>
              <w:ind w:left="57"/>
              <w:rPr>
                <w:sz w:val="16"/>
                <w:szCs w:val="16"/>
                <w:lang w:val="nl-NL"/>
              </w:rPr>
            </w:pPr>
            <w:r w:rsidRPr="00A85A6B">
              <w:rPr>
                <w:sz w:val="16"/>
                <w:szCs w:val="16"/>
                <w:lang w:val="nl-NL"/>
              </w:rPr>
              <w:t>Veiligheid in de omgeving (Bouwbesluit)</w:t>
            </w:r>
          </w:p>
          <w:p w:rsidR="006829C2" w:rsidRPr="00A85A6B" w:rsidRDefault="006829C2" w:rsidP="00D21335">
            <w:pPr>
              <w:pStyle w:val="Geenafstand"/>
              <w:spacing w:beforeAutospacing="0" w:afterAutospacing="0"/>
              <w:ind w:left="57"/>
              <w:rPr>
                <w:sz w:val="16"/>
                <w:szCs w:val="16"/>
                <w:lang w:val="nl-NL"/>
              </w:rPr>
            </w:pPr>
          </w:p>
        </w:tc>
        <w:tc>
          <w:tcPr>
            <w:tcW w:w="1417" w:type="dxa"/>
          </w:tcPr>
          <w:p w:rsidR="00D21335" w:rsidRPr="00893F08" w:rsidRDefault="004550D0" w:rsidP="00D21335">
            <w:pPr>
              <w:ind w:left="57"/>
              <w:rPr>
                <w:szCs w:val="18"/>
              </w:rPr>
            </w:pPr>
            <w:r>
              <w:rPr>
                <w:szCs w:val="18"/>
              </w:rPr>
              <w:t>Ja</w:t>
            </w:r>
          </w:p>
        </w:tc>
        <w:tc>
          <w:tcPr>
            <w:tcW w:w="1418" w:type="dxa"/>
          </w:tcPr>
          <w:p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rsidTr="006829C2">
        <w:trPr>
          <w:trHeight w:val="82"/>
        </w:trPr>
        <w:tc>
          <w:tcPr>
            <w:tcW w:w="295" w:type="dxa"/>
          </w:tcPr>
          <w:p w:rsidR="00D21335" w:rsidRPr="00FB4F53" w:rsidRDefault="006829C2" w:rsidP="00D21335">
            <w:pPr>
              <w:pStyle w:val="Geenafstand"/>
              <w:spacing w:beforeAutospacing="0" w:afterAutospacing="0"/>
              <w:jc w:val="center"/>
              <w:rPr>
                <w:szCs w:val="18"/>
              </w:rPr>
            </w:pPr>
            <w:r>
              <w:rPr>
                <w:szCs w:val="18"/>
              </w:rPr>
              <w:t>3</w:t>
            </w:r>
          </w:p>
        </w:tc>
        <w:tc>
          <w:tcPr>
            <w:tcW w:w="981" w:type="dxa"/>
          </w:tcPr>
          <w:p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8.7</w:t>
            </w:r>
          </w:p>
        </w:tc>
        <w:tc>
          <w:tcPr>
            <w:tcW w:w="6096" w:type="dxa"/>
          </w:tcPr>
          <w:p w:rsidR="00D21335" w:rsidRDefault="00D21335" w:rsidP="00D21335">
            <w:pPr>
              <w:pStyle w:val="Geenafstand"/>
              <w:spacing w:beforeAutospacing="0" w:afterAutospacing="0"/>
              <w:ind w:left="57"/>
              <w:rPr>
                <w:sz w:val="16"/>
                <w:szCs w:val="16"/>
              </w:rPr>
            </w:pPr>
            <w:proofErr w:type="spellStart"/>
            <w:r>
              <w:rPr>
                <w:sz w:val="16"/>
                <w:szCs w:val="16"/>
              </w:rPr>
              <w:t>Veiligheidsplan</w:t>
            </w:r>
            <w:proofErr w:type="spellEnd"/>
            <w:r>
              <w:rPr>
                <w:sz w:val="16"/>
                <w:szCs w:val="16"/>
              </w:rPr>
              <w:t xml:space="preserve"> (</w:t>
            </w:r>
            <w:proofErr w:type="spellStart"/>
            <w:r>
              <w:rPr>
                <w:sz w:val="16"/>
                <w:szCs w:val="16"/>
              </w:rPr>
              <w:t>Bouwbesluit</w:t>
            </w:r>
            <w:proofErr w:type="spellEnd"/>
            <w:r>
              <w:rPr>
                <w:sz w:val="16"/>
                <w:szCs w:val="16"/>
              </w:rPr>
              <w:t xml:space="preserve"> </w:t>
            </w:r>
            <w:proofErr w:type="spellStart"/>
            <w:r>
              <w:rPr>
                <w:sz w:val="16"/>
                <w:szCs w:val="16"/>
              </w:rPr>
              <w:t>Bouwveiligheidsplan</w:t>
            </w:r>
            <w:proofErr w:type="spellEnd"/>
            <w:r>
              <w:rPr>
                <w:sz w:val="16"/>
                <w:szCs w:val="16"/>
              </w:rPr>
              <w:t>)</w:t>
            </w:r>
          </w:p>
          <w:p w:rsidR="006829C2" w:rsidRPr="00FB4F53" w:rsidRDefault="006829C2" w:rsidP="00D21335">
            <w:pPr>
              <w:pStyle w:val="Geenafstand"/>
              <w:spacing w:beforeAutospacing="0" w:afterAutospacing="0"/>
              <w:ind w:left="57"/>
              <w:rPr>
                <w:sz w:val="16"/>
                <w:szCs w:val="16"/>
              </w:rPr>
            </w:pPr>
          </w:p>
        </w:tc>
        <w:tc>
          <w:tcPr>
            <w:tcW w:w="1417" w:type="dxa"/>
          </w:tcPr>
          <w:p w:rsidR="00D21335" w:rsidRPr="00893F08" w:rsidRDefault="006829C2" w:rsidP="00D21335">
            <w:pPr>
              <w:ind w:left="57"/>
              <w:rPr>
                <w:szCs w:val="18"/>
              </w:rPr>
            </w:pPr>
            <w:r>
              <w:rPr>
                <w:szCs w:val="18"/>
              </w:rPr>
              <w:t>n.v.t.</w:t>
            </w:r>
          </w:p>
        </w:tc>
        <w:tc>
          <w:tcPr>
            <w:tcW w:w="1418" w:type="dxa"/>
          </w:tcPr>
          <w:p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rsidR="00F3788A" w:rsidRDefault="00F3788A" w:rsidP="00F3788A">
      <w:pPr>
        <w:pStyle w:val="Kop1"/>
      </w:pPr>
      <w:r>
        <w:lastRenderedPageBreak/>
        <w:t>Bijlagen</w:t>
      </w:r>
    </w:p>
    <w:p w:rsidR="00F3788A" w:rsidRPr="000672D6" w:rsidRDefault="004550D0" w:rsidP="006829C2">
      <w:pPr>
        <w:pStyle w:val="Lijstalinea"/>
        <w:numPr>
          <w:ilvl w:val="0"/>
          <w:numId w:val="7"/>
        </w:numPr>
        <w:ind w:left="284" w:hanging="284"/>
        <w:rPr>
          <w:rFonts w:ascii="Verdana" w:hAnsi="Verdana" w:cs="Arial"/>
          <w:sz w:val="18"/>
          <w:szCs w:val="18"/>
          <w:lang w:eastAsia="nl-NL"/>
        </w:rPr>
      </w:pPr>
      <w:r>
        <w:rPr>
          <w:rFonts w:ascii="Verdana" w:hAnsi="Verdana" w:cs="Arial"/>
          <w:sz w:val="18"/>
          <w:szCs w:val="18"/>
          <w:lang w:eastAsia="nl-NL"/>
        </w:rPr>
        <w:t>Geen</w:t>
      </w:r>
    </w:p>
    <w:p w:rsidR="00F3788A" w:rsidRPr="009D3838" w:rsidRDefault="00F3788A" w:rsidP="00F3788A">
      <w:pPr>
        <w:tabs>
          <w:tab w:val="left" w:pos="1560"/>
        </w:tabs>
        <w:rPr>
          <w:rFonts w:cs="Arial"/>
          <w:szCs w:val="18"/>
          <w:lang w:eastAsia="nl-NL"/>
        </w:rPr>
      </w:pPr>
    </w:p>
    <w:sectPr w:rsidR="00F3788A" w:rsidRPr="009D3838" w:rsidSect="00F3788A">
      <w:headerReference w:type="default" r:id="rId16"/>
      <w:footerReference w:type="even" r:id="rId17"/>
      <w:footerReference w:type="default" r:id="rId18"/>
      <w:headerReference w:type="first" r:id="rId19"/>
      <w:footerReference w:type="first" r:id="rId20"/>
      <w:pgSz w:w="11906" w:h="16838" w:code="9"/>
      <w:pgMar w:top="2234" w:right="1276" w:bottom="1191" w:left="1191" w:header="567" w:footer="227"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6AB" w:rsidRDefault="00B616AB">
      <w:r>
        <w:separator/>
      </w:r>
    </w:p>
  </w:endnote>
  <w:endnote w:type="continuationSeparator" w:id="0">
    <w:p w:rsidR="00B616AB" w:rsidRDefault="00B6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600" w:type="dxa"/>
      <w:tblLayout w:type="fixed"/>
      <w:tblCellMar>
        <w:left w:w="0" w:type="dxa"/>
        <w:right w:w="0" w:type="dxa"/>
      </w:tblCellMar>
      <w:tblLook w:val="01E0" w:firstRow="1" w:lastRow="1" w:firstColumn="1" w:lastColumn="1" w:noHBand="0" w:noVBand="0"/>
    </w:tblPr>
    <w:tblGrid>
      <w:gridCol w:w="2100"/>
      <w:gridCol w:w="2013"/>
    </w:tblGrid>
    <w:tr w:rsidR="00B616AB" w:rsidRPr="00624EFF" w:rsidTr="006D06F0">
      <w:trPr>
        <w:trHeight w:val="180"/>
      </w:trPr>
      <w:tc>
        <w:tcPr>
          <w:tcW w:w="2100" w:type="dxa"/>
          <w:vAlign w:val="bottom"/>
        </w:tcPr>
        <w:p w:rsidR="00B616AB" w:rsidRPr="00624EFF" w:rsidRDefault="00B616AB" w:rsidP="006D06F0">
          <w:pPr>
            <w:pStyle w:val="Voettekst"/>
            <w:spacing w:line="180" w:lineRule="atLeast"/>
            <w:rPr>
              <w:sz w:val="13"/>
            </w:rPr>
          </w:pPr>
          <w:r w:rsidRPr="00624EFF">
            <w:rPr>
              <w:sz w:val="13"/>
            </w:rPr>
            <w:t xml:space="preserve"> </w:t>
          </w:r>
          <w:bookmarkStart w:id="3" w:name="lpage_first"/>
          <w:r w:rsidRPr="00624EFF">
            <w:rPr>
              <w:sz w:val="13"/>
            </w:rPr>
            <w:t>Pagina</w:t>
          </w:r>
          <w:bookmarkEnd w:id="3"/>
          <w:r w:rsidRPr="00624EFF">
            <w:rPr>
              <w:sz w:val="13"/>
            </w:rPr>
            <w:t xml:space="preserve"> </w:t>
          </w:r>
          <w:r w:rsidRPr="00624EFF">
            <w:rPr>
              <w:sz w:val="13"/>
            </w:rPr>
            <w:fldChar w:fldCharType="begin"/>
          </w:r>
          <w:r w:rsidRPr="00624EFF">
            <w:rPr>
              <w:sz w:val="13"/>
            </w:rPr>
            <w:instrText xml:space="preserve"> PAGE   \* MERGEFORMAT </w:instrText>
          </w:r>
          <w:r w:rsidRPr="00624EFF">
            <w:rPr>
              <w:sz w:val="13"/>
            </w:rPr>
            <w:fldChar w:fldCharType="separate"/>
          </w:r>
          <w:r w:rsidR="00113078">
            <w:rPr>
              <w:noProof/>
              <w:sz w:val="13"/>
            </w:rPr>
            <w:t>2</w:t>
          </w:r>
          <w:r w:rsidRPr="00624EFF">
            <w:rPr>
              <w:sz w:val="13"/>
            </w:rPr>
            <w:fldChar w:fldCharType="end"/>
          </w:r>
          <w:r w:rsidRPr="00624EFF">
            <w:rPr>
              <w:sz w:val="13"/>
            </w:rPr>
            <w:t xml:space="preserve"> </w:t>
          </w:r>
          <w:bookmarkStart w:id="4" w:name="lof_first"/>
          <w:r w:rsidRPr="00624EFF">
            <w:rPr>
              <w:sz w:val="13"/>
            </w:rPr>
            <w:t>van</w:t>
          </w:r>
          <w:bookmarkEnd w:id="4"/>
          <w:r w:rsidRPr="00624EFF">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113078">
            <w:rPr>
              <w:noProof/>
              <w:sz w:val="13"/>
            </w:rPr>
            <w:t>8</w:t>
          </w:r>
          <w:r>
            <w:rPr>
              <w:noProof/>
              <w:sz w:val="13"/>
            </w:rPr>
            <w:fldChar w:fldCharType="end"/>
          </w:r>
        </w:p>
      </w:tc>
      <w:tc>
        <w:tcPr>
          <w:tcW w:w="2013" w:type="dxa"/>
          <w:tcMar>
            <w:left w:w="0" w:type="dxa"/>
          </w:tcMar>
        </w:tcPr>
        <w:p w:rsidR="00B616AB" w:rsidRPr="00624EFF" w:rsidRDefault="00B616AB" w:rsidP="006D06F0">
          <w:pPr>
            <w:pStyle w:val="Voettekst"/>
            <w:spacing w:line="180" w:lineRule="atLeast"/>
            <w:rPr>
              <w:b/>
              <w:smallCaps/>
              <w:sz w:val="16"/>
            </w:rPr>
          </w:pPr>
          <w:bookmarkStart w:id="5" w:name="classif_type_first3"/>
          <w:bookmarkEnd w:id="5"/>
        </w:p>
      </w:tc>
    </w:tr>
  </w:tbl>
  <w:p w:rsidR="00B616AB" w:rsidRPr="00624EFF" w:rsidRDefault="00B616AB" w:rsidP="004431D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4269"/>
      <w:gridCol w:w="4404"/>
    </w:tblGrid>
    <w:tr w:rsidR="00B616AB" w:rsidTr="00655262">
      <w:trPr>
        <w:trHeight w:val="171"/>
      </w:trPr>
      <w:tc>
        <w:tcPr>
          <w:tcW w:w="4269" w:type="dxa"/>
          <w:vAlign w:val="bottom"/>
        </w:tcPr>
        <w:p w:rsidR="00B616AB" w:rsidRPr="00655262" w:rsidRDefault="00B616AB" w:rsidP="00655262">
          <w:pPr>
            <w:pStyle w:val="Voettekst"/>
            <w:rPr>
              <w:sz w:val="14"/>
              <w:szCs w:val="14"/>
            </w:rPr>
          </w:pPr>
          <w:bookmarkStart w:id="15" w:name="even_classif_type1"/>
          <w:bookmarkEnd w:id="15"/>
          <w:r w:rsidRPr="00655262">
            <w:rPr>
              <w:sz w:val="14"/>
              <w:szCs w:val="14"/>
            </w:rPr>
            <w:t xml:space="preserve">Versie </w:t>
          </w:r>
          <w:r>
            <w:rPr>
              <w:sz w:val="14"/>
              <w:szCs w:val="14"/>
            </w:rPr>
            <w:t>1.0</w:t>
          </w:r>
          <w:r w:rsidRPr="00655262">
            <w:rPr>
              <w:sz w:val="14"/>
              <w:szCs w:val="14"/>
            </w:rPr>
            <w:t>/mei2016/auteur Hans de Haan</w:t>
          </w:r>
        </w:p>
      </w:tc>
      <w:tc>
        <w:tcPr>
          <w:tcW w:w="4404" w:type="dxa"/>
          <w:tcMar>
            <w:left w:w="240" w:type="dxa"/>
          </w:tcMar>
          <w:vAlign w:val="bottom"/>
        </w:tcPr>
        <w:p w:rsidR="00B616AB" w:rsidRPr="00655262" w:rsidRDefault="00B616AB" w:rsidP="00655262">
          <w:pPr>
            <w:pStyle w:val="Voettekst"/>
            <w:spacing w:line="180" w:lineRule="atLeast"/>
            <w:rPr>
              <w:sz w:val="13"/>
            </w:rPr>
          </w:pPr>
          <w:bookmarkStart w:id="16" w:name="lpage_even"/>
          <w:r w:rsidRPr="00655262">
            <w:rPr>
              <w:sz w:val="13"/>
            </w:rPr>
            <w:t xml:space="preserve">                                                      Pagina</w:t>
          </w:r>
          <w:bookmarkEnd w:id="16"/>
          <w:r w:rsidRPr="00655262">
            <w:rPr>
              <w:sz w:val="13"/>
            </w:rPr>
            <w:t xml:space="preserve"> </w:t>
          </w:r>
          <w:r w:rsidRPr="00655262">
            <w:rPr>
              <w:sz w:val="13"/>
            </w:rPr>
            <w:fldChar w:fldCharType="begin"/>
          </w:r>
          <w:r w:rsidRPr="00655262">
            <w:rPr>
              <w:sz w:val="13"/>
            </w:rPr>
            <w:instrText xml:space="preserve"> PAGE   \* MERGEFORMAT </w:instrText>
          </w:r>
          <w:r w:rsidRPr="00655262">
            <w:rPr>
              <w:sz w:val="13"/>
            </w:rPr>
            <w:fldChar w:fldCharType="separate"/>
          </w:r>
          <w:r>
            <w:rPr>
              <w:noProof/>
              <w:sz w:val="13"/>
            </w:rPr>
            <w:t>1</w:t>
          </w:r>
          <w:r w:rsidRPr="00655262">
            <w:rPr>
              <w:sz w:val="13"/>
            </w:rPr>
            <w:fldChar w:fldCharType="end"/>
          </w:r>
          <w:r w:rsidRPr="00655262">
            <w:rPr>
              <w:sz w:val="13"/>
            </w:rPr>
            <w:t xml:space="preserve"> </w:t>
          </w:r>
          <w:bookmarkStart w:id="17" w:name="lof_even"/>
          <w:r w:rsidRPr="00655262">
            <w:rPr>
              <w:sz w:val="13"/>
            </w:rPr>
            <w:t>van</w:t>
          </w:r>
          <w:bookmarkEnd w:id="17"/>
          <w:r w:rsidRPr="00655262">
            <w:rPr>
              <w:sz w:val="13"/>
            </w:rPr>
            <w:t xml:space="preserve"> </w:t>
          </w:r>
          <w:r>
            <w:rPr>
              <w:noProof/>
              <w:sz w:val="13"/>
            </w:rPr>
            <w:fldChar w:fldCharType="begin"/>
          </w:r>
          <w:r>
            <w:rPr>
              <w:noProof/>
              <w:sz w:val="13"/>
            </w:rPr>
            <w:instrText xml:space="preserve"> NUMPAGES   \* MERGEFORMAT </w:instrText>
          </w:r>
          <w:r>
            <w:rPr>
              <w:noProof/>
              <w:sz w:val="13"/>
            </w:rPr>
            <w:fldChar w:fldCharType="separate"/>
          </w:r>
          <w:r>
            <w:rPr>
              <w:noProof/>
              <w:sz w:val="13"/>
            </w:rPr>
            <w:t>1</w:t>
          </w:r>
          <w:r>
            <w:rPr>
              <w:noProof/>
              <w:sz w:val="13"/>
            </w:rPr>
            <w:fldChar w:fldCharType="end"/>
          </w:r>
        </w:p>
      </w:tc>
    </w:tr>
  </w:tbl>
  <w:p w:rsidR="00B616AB" w:rsidRDefault="00B616A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873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103"/>
      <w:gridCol w:w="3635"/>
    </w:tblGrid>
    <w:tr w:rsidR="00B616AB" w:rsidRPr="00624EFF" w:rsidTr="00797206">
      <w:trPr>
        <w:trHeight w:val="141"/>
      </w:trPr>
      <w:tc>
        <w:tcPr>
          <w:tcW w:w="5103" w:type="dxa"/>
          <w:vAlign w:val="bottom"/>
        </w:tcPr>
        <w:p w:rsidR="00B616AB" w:rsidRPr="00624EFF" w:rsidRDefault="00B616AB" w:rsidP="00D21335">
          <w:pPr>
            <w:pStyle w:val="Voettekst"/>
            <w:spacing w:line="180" w:lineRule="atLeast"/>
            <w:rPr>
              <w:sz w:val="13"/>
            </w:rPr>
          </w:pPr>
          <w:r>
            <w:rPr>
              <w:sz w:val="14"/>
              <w:szCs w:val="14"/>
            </w:rPr>
            <w:t>v2.2</w:t>
          </w:r>
        </w:p>
      </w:tc>
      <w:tc>
        <w:tcPr>
          <w:tcW w:w="3635" w:type="dxa"/>
          <w:tcMar>
            <w:left w:w="0" w:type="dxa"/>
          </w:tcMar>
        </w:tcPr>
        <w:p w:rsidR="00B616AB" w:rsidRPr="00624EFF" w:rsidRDefault="00B616AB" w:rsidP="00655262">
          <w:pPr>
            <w:pStyle w:val="Voettekst"/>
            <w:spacing w:line="180" w:lineRule="atLeast"/>
            <w:rPr>
              <w:b/>
              <w:smallCaps/>
              <w:sz w:val="16"/>
            </w:rPr>
          </w:pPr>
          <w:bookmarkStart w:id="18" w:name="odd_classif_type1"/>
          <w:bookmarkStart w:id="19" w:name="lpage_odd"/>
          <w:bookmarkEnd w:id="18"/>
          <w:r>
            <w:rPr>
              <w:sz w:val="13"/>
            </w:rPr>
            <w:t xml:space="preserve">                                           </w:t>
          </w:r>
          <w:r w:rsidRPr="00B055C6">
            <w:rPr>
              <w:sz w:val="13"/>
            </w:rPr>
            <w:t>Pagina</w:t>
          </w:r>
          <w:bookmarkEnd w:id="19"/>
          <w:r w:rsidRPr="00B055C6">
            <w:rPr>
              <w:sz w:val="13"/>
            </w:rPr>
            <w:t xml:space="preserve"> </w:t>
          </w:r>
          <w:r w:rsidRPr="00B055C6">
            <w:rPr>
              <w:sz w:val="13"/>
            </w:rPr>
            <w:fldChar w:fldCharType="begin"/>
          </w:r>
          <w:r w:rsidRPr="00B055C6">
            <w:rPr>
              <w:sz w:val="13"/>
            </w:rPr>
            <w:instrText xml:space="preserve"> PAGE   \* MERGEFORMAT </w:instrText>
          </w:r>
          <w:r w:rsidRPr="00B055C6">
            <w:rPr>
              <w:sz w:val="13"/>
            </w:rPr>
            <w:fldChar w:fldCharType="separate"/>
          </w:r>
          <w:r w:rsidR="00113078">
            <w:rPr>
              <w:noProof/>
              <w:sz w:val="13"/>
            </w:rPr>
            <w:t>6</w:t>
          </w:r>
          <w:r w:rsidRPr="00B055C6">
            <w:rPr>
              <w:sz w:val="13"/>
            </w:rPr>
            <w:fldChar w:fldCharType="end"/>
          </w:r>
          <w:r w:rsidRPr="00B055C6">
            <w:rPr>
              <w:sz w:val="13"/>
            </w:rPr>
            <w:t xml:space="preserve"> </w:t>
          </w:r>
          <w:bookmarkStart w:id="20" w:name="lof_odd"/>
          <w:r w:rsidRPr="00B055C6">
            <w:rPr>
              <w:sz w:val="13"/>
            </w:rPr>
            <w:t>van</w:t>
          </w:r>
          <w:bookmarkEnd w:id="20"/>
          <w:r w:rsidRPr="00B055C6">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113078">
            <w:rPr>
              <w:noProof/>
              <w:sz w:val="13"/>
            </w:rPr>
            <w:t>8</w:t>
          </w:r>
          <w:r>
            <w:rPr>
              <w:noProof/>
              <w:sz w:val="13"/>
            </w:rPr>
            <w:fldChar w:fldCharType="end"/>
          </w:r>
        </w:p>
      </w:tc>
    </w:tr>
    <w:tr w:rsidR="00B616AB" w:rsidRPr="00624EFF" w:rsidTr="00797206">
      <w:trPr>
        <w:trHeight w:val="141"/>
      </w:trPr>
      <w:tc>
        <w:tcPr>
          <w:tcW w:w="5103" w:type="dxa"/>
          <w:vAlign w:val="bottom"/>
        </w:tcPr>
        <w:p w:rsidR="00B616AB" w:rsidRPr="00655262" w:rsidRDefault="00B616AB" w:rsidP="00655262">
          <w:pPr>
            <w:pStyle w:val="Voettekst"/>
            <w:spacing w:line="180" w:lineRule="atLeast"/>
            <w:rPr>
              <w:sz w:val="14"/>
              <w:szCs w:val="14"/>
            </w:rPr>
          </w:pPr>
        </w:p>
      </w:tc>
      <w:tc>
        <w:tcPr>
          <w:tcW w:w="3635" w:type="dxa"/>
          <w:tcMar>
            <w:left w:w="0" w:type="dxa"/>
          </w:tcMar>
        </w:tcPr>
        <w:p w:rsidR="00B616AB" w:rsidRPr="00B055C6" w:rsidRDefault="00B616AB" w:rsidP="00655262">
          <w:pPr>
            <w:pStyle w:val="Voettekst"/>
            <w:spacing w:line="180" w:lineRule="atLeast"/>
            <w:rPr>
              <w:sz w:val="13"/>
            </w:rPr>
          </w:pPr>
        </w:p>
      </w:tc>
    </w:tr>
  </w:tbl>
  <w:p w:rsidR="00B616AB" w:rsidRPr="00624EFF" w:rsidRDefault="00B616AB" w:rsidP="004431D5">
    <w:pPr>
      <w:pStyle w:val="Voettekst"/>
      <w:spacing w:line="180" w:lineRule="exac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6AB" w:rsidRPr="00624EFF" w:rsidRDefault="00B616AB" w:rsidP="001D7346">
    <w:pPr>
      <w:pStyle w:val="Voettekst"/>
      <w:spacing w:line="180" w:lineRule="exact"/>
    </w:pPr>
  </w:p>
  <w:p w:rsidR="00B616AB" w:rsidRPr="00624EFF" w:rsidRDefault="00B616A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6AB" w:rsidRDefault="00B616AB">
      <w:r>
        <w:separator/>
      </w:r>
    </w:p>
  </w:footnote>
  <w:footnote w:type="continuationSeparator" w:id="0">
    <w:p w:rsidR="00B616AB" w:rsidRDefault="00B6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6AB" w:rsidRPr="00EB27E7" w:rsidRDefault="00B616AB" w:rsidP="004C2768">
    <w:pPr>
      <w:pStyle w:val="Koptekst"/>
      <w:spacing w:line="180" w:lineRule="atLeast"/>
    </w:pPr>
    <w:r w:rsidRPr="00EB27E7">
      <w:rPr>
        <w:caps/>
        <w:sz w:val="13"/>
        <w:szCs w:val="13"/>
      </w:rPr>
      <w:fldChar w:fldCharType="begin"/>
    </w:r>
    <w:r w:rsidRPr="00EB27E7">
      <w:rPr>
        <w:caps/>
        <w:sz w:val="13"/>
        <w:szCs w:val="13"/>
      </w:rPr>
      <w:instrText xml:space="preserve"> MACROBUTTON NoMacro </w:instrText>
    </w:r>
    <w:r w:rsidRPr="00EB27E7">
      <w:rPr>
        <w:caps/>
        <w:sz w:val="13"/>
        <w:szCs w:val="13"/>
        <w:highlight w:val="yellow"/>
      </w:rPr>
      <w:instrText>[CONCEPT/DEFINITIEF]</w:instrText>
    </w:r>
    <w:r w:rsidRPr="00EB27E7">
      <w:rPr>
        <w:caps/>
        <w:sz w:val="13"/>
        <w:szCs w:val="13"/>
      </w:rPr>
      <w:fldChar w:fldCharType="end"/>
    </w:r>
    <w:r>
      <w:rPr>
        <w:sz w:val="13"/>
        <w:szCs w:val="13"/>
      </w:rPr>
      <w:t xml:space="preserve"> </w:t>
    </w:r>
    <w:r w:rsidRPr="00506CE9">
      <w:rPr>
        <w:sz w:val="13"/>
      </w:rPr>
      <w:t xml:space="preserve">| </w:t>
    </w:r>
    <w:r>
      <w:rPr>
        <w:sz w:val="13"/>
      </w:rPr>
      <w:t xml:space="preserve">Projectplan </w:t>
    </w:r>
    <w:proofErr w:type="spellStart"/>
    <w:r>
      <w:rPr>
        <w:sz w:val="13"/>
      </w:rPr>
      <w:t>Planbaar</w:t>
    </w:r>
    <w:proofErr w:type="spellEnd"/>
    <w:r>
      <w:rPr>
        <w:sz w:val="13"/>
      </w:rPr>
      <w:t xml:space="preserve"> Onderhoud projectnummer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6AB" w:rsidRPr="00624EFF" w:rsidRDefault="00B616AB" w:rsidP="007B0FA5">
    <w:pPr>
      <w:pStyle w:val="Koptekst"/>
      <w:spacing w:line="180" w:lineRule="atLeast"/>
      <w:ind w:hanging="1134"/>
    </w:pPr>
    <w:r>
      <w:rPr>
        <w:sz w:val="13"/>
      </w:rPr>
      <w:t>Model B. V&amp;</w:t>
    </w:r>
    <w:r w:rsidRPr="005F763A">
      <w:rPr>
        <w:sz w:val="13"/>
      </w:rPr>
      <w:t>G</w:t>
    </w:r>
    <w:r>
      <w:rPr>
        <w:sz w:val="13"/>
      </w:rPr>
      <w:t xml:space="preserve">-plan | projectnaam </w:t>
    </w:r>
    <w:r>
      <w:rPr>
        <w:sz w:val="13"/>
        <w:szCs w:val="13"/>
      </w:rPr>
      <w:t xml:space="preserve">Zeven </w:t>
    </w:r>
    <w:proofErr w:type="spellStart"/>
    <w:r>
      <w:rPr>
        <w:sz w:val="13"/>
        <w:szCs w:val="13"/>
      </w:rPr>
      <w:t>kogelvangerzand</w:t>
    </w:r>
    <w:proofErr w:type="spellEnd"/>
    <w:r>
      <w:rPr>
        <w:sz w:val="13"/>
      </w:rPr>
      <w:t xml:space="preserve"> </w:t>
    </w:r>
    <w:r w:rsidRPr="00506CE9">
      <w:rPr>
        <w:sz w:val="13"/>
      </w:rPr>
      <w:t xml:space="preserve">| </w:t>
    </w:r>
    <w:r w:rsidR="00724E5A">
      <w:rPr>
        <w:sz w:val="13"/>
        <w:szCs w:val="13"/>
      </w:rPr>
      <w:t>17-3-2021</w:t>
    </w:r>
  </w:p>
  <w:tbl>
    <w:tblPr>
      <w:tblW w:w="0" w:type="auto"/>
      <w:tblCellMar>
        <w:left w:w="0" w:type="dxa"/>
        <w:right w:w="0" w:type="dxa"/>
      </w:tblCellMar>
      <w:tblLook w:val="01E0" w:firstRow="1" w:lastRow="1" w:firstColumn="1" w:lastColumn="1" w:noHBand="0" w:noVBand="0"/>
    </w:tblPr>
    <w:tblGrid>
      <w:gridCol w:w="2013"/>
    </w:tblGrid>
    <w:tr w:rsidR="00B616AB" w:rsidRPr="00624EFF" w:rsidTr="006D06F0">
      <w:trPr>
        <w:trHeight w:val="539"/>
      </w:trPr>
      <w:tc>
        <w:tcPr>
          <w:tcW w:w="2013" w:type="dxa"/>
          <w:vAlign w:val="bottom"/>
        </w:tcPr>
        <w:p w:rsidR="00B616AB" w:rsidRPr="00624EFF" w:rsidRDefault="00B616AB" w:rsidP="006D06F0">
          <w:pPr>
            <w:framePr w:hSpace="181" w:wrap="around" w:vAnchor="page" w:hAnchor="margin" w:x="5701" w:y="920"/>
            <w:spacing w:line="180" w:lineRule="atLeast"/>
            <w:rPr>
              <w:b/>
              <w:smallCaps/>
              <w:sz w:val="16"/>
            </w:rPr>
          </w:pPr>
          <w:bookmarkStart w:id="2" w:name="classif_type_first2"/>
          <w:bookmarkEnd w:id="2"/>
        </w:p>
      </w:tc>
    </w:tr>
  </w:tbl>
  <w:p w:rsidR="00B616AB" w:rsidRPr="00624EFF" w:rsidRDefault="00B616A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1E0" w:firstRow="1" w:lastRow="1" w:firstColumn="1" w:lastColumn="1" w:noHBand="0" w:noVBand="0"/>
    </w:tblPr>
    <w:tblGrid>
      <w:gridCol w:w="3683"/>
      <w:gridCol w:w="2815"/>
    </w:tblGrid>
    <w:tr w:rsidR="00B616AB" w:rsidRPr="00624EFF" w:rsidTr="00D91724">
      <w:trPr>
        <w:trHeight w:val="2268"/>
      </w:trPr>
      <w:tc>
        <w:tcPr>
          <w:tcW w:w="737" w:type="dxa"/>
        </w:tcPr>
        <w:p w:rsidR="00B616AB" w:rsidRPr="00624EFF" w:rsidRDefault="00B616AB" w:rsidP="00B055C6">
          <w:pPr>
            <w:framePr w:hSpace="180" w:wrap="around" w:vAnchor="page" w:hAnchor="page" w:x="5529" w:y="1"/>
          </w:pPr>
          <w:r w:rsidRPr="008010ED">
            <w:rPr>
              <w:noProof/>
              <w:lang w:eastAsia="nl-NL"/>
            </w:rPr>
            <w:drawing>
              <wp:inline distT="0" distB="0" distL="0" distR="0">
                <wp:extent cx="2338705" cy="1424305"/>
                <wp:effectExtent l="0" t="0" r="0" b="0"/>
                <wp:docPr id="2" name="Afbeelding 1" descr="RO_BZK_RVB_Logo_6_RGB_pos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RO_BZK_RVB_Logo_6_RGB_pos_nl.png"/>
                        <pic:cNvPicPr>
                          <a:picLocks noChangeAspect="1" noChangeArrowheads="1"/>
                        </pic:cNvPicPr>
                      </pic:nvPicPr>
                      <pic:blipFill>
                        <a:blip r:embed="rId1">
                          <a:extLst>
                            <a:ext uri="{28A0092B-C50C-407E-A947-70E740481C1C}">
                              <a14:useLocalDpi xmlns:a14="http://schemas.microsoft.com/office/drawing/2010/main" val="0"/>
                            </a:ext>
                          </a:extLst>
                        </a:blip>
                        <a:srcRect l="45581" r="8458" b="19443"/>
                        <a:stretch>
                          <a:fillRect/>
                        </a:stretch>
                      </pic:blipFill>
                      <pic:spPr bwMode="auto">
                        <a:xfrm>
                          <a:off x="0" y="0"/>
                          <a:ext cx="2338705" cy="1424305"/>
                        </a:xfrm>
                        <a:prstGeom prst="rect">
                          <a:avLst/>
                        </a:prstGeom>
                        <a:noFill/>
                        <a:ln>
                          <a:noFill/>
                        </a:ln>
                      </pic:spPr>
                    </pic:pic>
                  </a:graphicData>
                </a:graphic>
              </wp:inline>
            </w:drawing>
          </w:r>
        </w:p>
      </w:tc>
      <w:tc>
        <w:tcPr>
          <w:tcW w:w="2815" w:type="dxa"/>
          <w:vAlign w:val="bottom"/>
        </w:tcPr>
        <w:p w:rsidR="00B616AB" w:rsidRPr="00624EFF" w:rsidRDefault="00B616AB" w:rsidP="00D91724">
          <w:pPr>
            <w:framePr w:hSpace="180" w:wrap="around" w:vAnchor="page" w:hAnchor="page" w:x="5529" w:y="1"/>
          </w:pPr>
          <w:bookmarkStart w:id="6" w:name="logo_mark"/>
          <w:bookmarkEnd w:id="6"/>
        </w:p>
      </w:tc>
    </w:tr>
  </w:tbl>
  <w:tbl>
    <w:tblPr>
      <w:tblW w:w="0" w:type="auto"/>
      <w:tblCellMar>
        <w:left w:w="0" w:type="dxa"/>
        <w:right w:w="0" w:type="dxa"/>
      </w:tblCellMar>
      <w:tblLook w:val="01E0" w:firstRow="1" w:lastRow="1" w:firstColumn="1" w:lastColumn="1" w:noHBand="0" w:noVBand="0"/>
    </w:tblPr>
    <w:tblGrid>
      <w:gridCol w:w="2013"/>
    </w:tblGrid>
    <w:tr w:rsidR="00B616AB" w:rsidRPr="00624EFF" w:rsidTr="00F5547E">
      <w:trPr>
        <w:trHeight w:val="793"/>
      </w:trPr>
      <w:tc>
        <w:tcPr>
          <w:tcW w:w="2013" w:type="dxa"/>
          <w:vAlign w:val="bottom"/>
        </w:tcPr>
        <w:p w:rsidR="00B616AB" w:rsidRPr="00624EFF" w:rsidRDefault="00B616AB" w:rsidP="00470CBE">
          <w:pPr>
            <w:framePr w:hSpace="181" w:wrap="around" w:vAnchor="text" w:hAnchor="margin" w:x="5701" w:y="1"/>
            <w:spacing w:line="180" w:lineRule="atLeast"/>
            <w:rPr>
              <w:b/>
              <w:smallCaps/>
              <w:sz w:val="16"/>
            </w:rPr>
          </w:pPr>
          <w:bookmarkStart w:id="7" w:name="classif_type_first"/>
          <w:bookmarkEnd w:id="7"/>
        </w:p>
      </w:tc>
    </w:tr>
    <w:tr w:rsidR="00B616AB" w:rsidRPr="00624EFF" w:rsidTr="00F5547E">
      <w:trPr>
        <w:trHeight w:val="2000"/>
      </w:trPr>
      <w:tc>
        <w:tcPr>
          <w:tcW w:w="2013" w:type="dxa"/>
          <w:vAlign w:val="bottom"/>
        </w:tcPr>
        <w:p w:rsidR="00B616AB" w:rsidRPr="00624EFF" w:rsidRDefault="00B616AB" w:rsidP="00470CBE">
          <w:pPr>
            <w:framePr w:hSpace="181" w:wrap="around" w:vAnchor="text" w:hAnchor="margin" w:x="5701" w:y="1"/>
            <w:spacing w:line="180" w:lineRule="atLeast"/>
            <w:rPr>
              <w:b/>
              <w:caps/>
              <w:sz w:val="16"/>
              <w:u w:val="single"/>
            </w:rPr>
          </w:pPr>
        </w:p>
      </w:tc>
    </w:tr>
  </w:tbl>
  <w:tbl>
    <w:tblPr>
      <w:tblW w:w="0" w:type="auto"/>
      <w:tblLayout w:type="fixed"/>
      <w:tblCellMar>
        <w:left w:w="0" w:type="dxa"/>
        <w:right w:w="0" w:type="dxa"/>
      </w:tblCellMar>
      <w:tblLook w:val="01E0" w:firstRow="1" w:lastRow="1" w:firstColumn="1" w:lastColumn="1" w:noHBand="0" w:noVBand="0"/>
    </w:tblPr>
    <w:tblGrid>
      <w:gridCol w:w="7483"/>
    </w:tblGrid>
    <w:tr w:rsidR="00B616AB" w:rsidRPr="00624EFF" w:rsidTr="0022326A">
      <w:trPr>
        <w:trHeight w:val="2410"/>
      </w:trPr>
      <w:tc>
        <w:tcPr>
          <w:tcW w:w="7483" w:type="dxa"/>
        </w:tcPr>
        <w:p w:rsidR="00B616AB" w:rsidRPr="00624EFF" w:rsidRDefault="00B616AB">
          <w:pPr>
            <w:pStyle w:val="Koptekst"/>
          </w:pPr>
        </w:p>
      </w:tc>
    </w:tr>
  </w:tbl>
  <w:tbl>
    <w:tblPr>
      <w:tblW w:w="0" w:type="auto"/>
      <w:tblInd w:w="38" w:type="dxa"/>
      <w:tblCellMar>
        <w:left w:w="0" w:type="dxa"/>
        <w:right w:w="0" w:type="dxa"/>
      </w:tblCellMar>
      <w:tblLook w:val="01E0" w:firstRow="1" w:lastRow="1" w:firstColumn="1" w:lastColumn="1" w:noHBand="0" w:noVBand="0"/>
    </w:tblPr>
    <w:tblGrid>
      <w:gridCol w:w="1600"/>
      <w:gridCol w:w="5200"/>
    </w:tblGrid>
    <w:tr w:rsidR="00B616AB" w:rsidRPr="00624EFF" w:rsidTr="00054C87">
      <w:trPr>
        <w:trHeight w:val="2600"/>
      </w:trPr>
      <w:tc>
        <w:tcPr>
          <w:tcW w:w="6800" w:type="dxa"/>
          <w:gridSpan w:val="2"/>
        </w:tcPr>
        <w:p w:rsidR="00B616AB" w:rsidRDefault="00B616AB" w:rsidP="00054C87">
          <w:pPr>
            <w:framePr w:hSpace="180" w:wrap="around" w:vAnchor="page" w:hAnchor="margin" w:x="1" w:y="3941"/>
            <w:spacing w:line="300" w:lineRule="atLeast"/>
            <w:rPr>
              <w:b/>
              <w:sz w:val="24"/>
            </w:rPr>
          </w:pPr>
          <w:r>
            <w:rPr>
              <w:b/>
              <w:sz w:val="24"/>
            </w:rPr>
            <w:t>Model B. V&amp;G-plan</w:t>
          </w:r>
        </w:p>
        <w:p w:rsidR="00B616AB" w:rsidRDefault="00B616AB" w:rsidP="00900A62">
          <w:pPr>
            <w:framePr w:hSpace="180" w:wrap="around" w:vAnchor="page" w:hAnchor="margin" w:x="1" w:y="3941"/>
            <w:rPr>
              <w:szCs w:val="18"/>
            </w:rPr>
          </w:pPr>
        </w:p>
        <w:p w:rsidR="00B616AB" w:rsidRDefault="00B616AB" w:rsidP="00900A62">
          <w:pPr>
            <w:framePr w:hSpace="180" w:wrap="around" w:vAnchor="page" w:hAnchor="margin" w:x="1" w:y="3941"/>
            <w:rPr>
              <w:szCs w:val="18"/>
            </w:rPr>
          </w:pPr>
          <w:r w:rsidRPr="00307C76">
            <w:rPr>
              <w:szCs w:val="18"/>
            </w:rPr>
            <w:t>Betreffende</w:t>
          </w:r>
        </w:p>
        <w:p w:rsidR="00B616AB" w:rsidRDefault="00B616AB" w:rsidP="00054C87">
          <w:pPr>
            <w:framePr w:hSpace="180" w:wrap="around" w:vAnchor="page" w:hAnchor="margin" w:x="1" w:y="3941"/>
            <w:spacing w:line="300" w:lineRule="atLeast"/>
            <w:rPr>
              <w:sz w:val="24"/>
              <w:highlight w:val="yellow"/>
            </w:rPr>
          </w:pPr>
        </w:p>
        <w:p w:rsidR="00B616AB" w:rsidRDefault="00B616AB" w:rsidP="00054C87">
          <w:pPr>
            <w:framePr w:hSpace="180" w:wrap="around" w:vAnchor="page" w:hAnchor="margin" w:x="1" w:y="3941"/>
            <w:spacing w:line="300" w:lineRule="atLeast"/>
            <w:rPr>
              <w:sz w:val="24"/>
            </w:rPr>
          </w:pPr>
          <w:r>
            <w:rPr>
              <w:sz w:val="24"/>
            </w:rPr>
            <w:t xml:space="preserve">Zeven en vervangen </w:t>
          </w:r>
          <w:proofErr w:type="spellStart"/>
          <w:r>
            <w:rPr>
              <w:sz w:val="24"/>
            </w:rPr>
            <w:t>kogelvangerzand</w:t>
          </w:r>
          <w:proofErr w:type="spellEnd"/>
          <w:r>
            <w:rPr>
              <w:sz w:val="24"/>
            </w:rPr>
            <w:t xml:space="preserve"> op militaire terreinen</w:t>
          </w:r>
        </w:p>
        <w:p w:rsidR="00B616AB" w:rsidRDefault="00B616AB" w:rsidP="00D56996">
          <w:pPr>
            <w:framePr w:hSpace="180" w:wrap="around" w:vAnchor="page" w:hAnchor="margin" w:x="1" w:y="3941"/>
            <w:spacing w:line="300" w:lineRule="atLeast"/>
          </w:pPr>
          <w:bookmarkStart w:id="8" w:name="extra_mention"/>
          <w:bookmarkEnd w:id="8"/>
        </w:p>
        <w:p w:rsidR="00B616AB" w:rsidRPr="00624EFF" w:rsidRDefault="00B616AB" w:rsidP="00D56996">
          <w:pPr>
            <w:framePr w:hSpace="180" w:wrap="around" w:vAnchor="page" w:hAnchor="margin" w:x="1" w:y="3941"/>
            <w:spacing w:line="300" w:lineRule="atLeast"/>
          </w:pPr>
        </w:p>
      </w:tc>
    </w:tr>
    <w:tr w:rsidR="00B616AB" w:rsidRPr="00624EFF" w:rsidTr="00EF1E54">
      <w:trPr>
        <w:trHeight w:val="240"/>
      </w:trPr>
      <w:tc>
        <w:tcPr>
          <w:tcW w:w="1600" w:type="dxa"/>
        </w:tcPr>
        <w:p w:rsidR="00B616AB" w:rsidRPr="00624EFF" w:rsidRDefault="00B616AB" w:rsidP="00054C87">
          <w:pPr>
            <w:framePr w:hSpace="180" w:wrap="around" w:vAnchor="page" w:hAnchor="margin" w:x="1" w:y="3941"/>
            <w:spacing w:line="180" w:lineRule="atLeast"/>
          </w:pPr>
          <w:r>
            <w:t xml:space="preserve">Projectnummer   </w:t>
          </w:r>
        </w:p>
      </w:tc>
      <w:tc>
        <w:tcPr>
          <w:tcW w:w="5200" w:type="dxa"/>
        </w:tcPr>
        <w:p w:rsidR="00B616AB" w:rsidRPr="00624EFF" w:rsidRDefault="00724E5A" w:rsidP="00054C87">
          <w:pPr>
            <w:framePr w:hSpace="180" w:wrap="around" w:vAnchor="page" w:hAnchor="margin" w:x="1" w:y="3941"/>
            <w:spacing w:line="180" w:lineRule="atLeast"/>
          </w:pPr>
          <w:bookmarkStart w:id="9" w:name="date"/>
          <w:proofErr w:type="spellStart"/>
          <w:r>
            <w:t>N.t.b</w:t>
          </w:r>
          <w:proofErr w:type="spellEnd"/>
          <w:r>
            <w:t>.</w:t>
          </w:r>
          <w:r w:rsidR="00B616AB" w:rsidRPr="00624EFF">
            <w:t xml:space="preserve">  </w:t>
          </w:r>
          <w:bookmarkEnd w:id="9"/>
        </w:p>
      </w:tc>
    </w:tr>
    <w:tr w:rsidR="00B616AB" w:rsidRPr="00624EFF" w:rsidTr="00EF1E54">
      <w:trPr>
        <w:trHeight w:val="240"/>
      </w:trPr>
      <w:tc>
        <w:tcPr>
          <w:tcW w:w="1600" w:type="dxa"/>
        </w:tcPr>
        <w:p w:rsidR="00B616AB" w:rsidRDefault="00B616AB" w:rsidP="00054C87">
          <w:pPr>
            <w:framePr w:hSpace="180" w:wrap="around" w:vAnchor="page" w:hAnchor="margin" w:x="1" w:y="3941"/>
            <w:spacing w:line="180" w:lineRule="atLeast"/>
          </w:pPr>
          <w:bookmarkStart w:id="10" w:name="lstatus"/>
          <w:r w:rsidRPr="00624EFF">
            <w:t>Status</w:t>
          </w:r>
          <w:bookmarkEnd w:id="10"/>
        </w:p>
        <w:p w:rsidR="00B616AB" w:rsidRDefault="00B616AB" w:rsidP="00054C87">
          <w:pPr>
            <w:framePr w:hSpace="180" w:wrap="around" w:vAnchor="page" w:hAnchor="margin" w:x="1" w:y="3941"/>
            <w:spacing w:line="180" w:lineRule="atLeast"/>
          </w:pPr>
          <w:r>
            <w:t>Versienummer</w:t>
          </w:r>
        </w:p>
        <w:p w:rsidR="00B616AB" w:rsidRPr="00624EFF" w:rsidRDefault="00B616AB" w:rsidP="00054C87">
          <w:pPr>
            <w:framePr w:hSpace="180" w:wrap="around" w:vAnchor="page" w:hAnchor="margin" w:x="1" w:y="3941"/>
            <w:spacing w:line="180" w:lineRule="atLeast"/>
          </w:pPr>
          <w:r>
            <w:t>Versiedatum</w:t>
          </w:r>
        </w:p>
      </w:tc>
      <w:tc>
        <w:tcPr>
          <w:tcW w:w="5200" w:type="dxa"/>
        </w:tcPr>
        <w:p w:rsidR="00B616AB" w:rsidRDefault="00724E5A" w:rsidP="00054C87">
          <w:pPr>
            <w:framePr w:hSpace="180" w:wrap="around" w:vAnchor="page" w:hAnchor="margin" w:x="1" w:y="3941"/>
            <w:spacing w:line="180" w:lineRule="atLeast"/>
            <w:rPr>
              <w:caps/>
            </w:rPr>
          </w:pPr>
          <w:r>
            <w:rPr>
              <w:caps/>
            </w:rPr>
            <w:t>definitief</w:t>
          </w:r>
        </w:p>
        <w:p w:rsidR="00B616AB" w:rsidRDefault="00B616AB" w:rsidP="00054C87">
          <w:pPr>
            <w:framePr w:hSpace="180" w:wrap="around" w:vAnchor="page" w:hAnchor="margin" w:x="1" w:y="3941"/>
            <w:spacing w:line="180" w:lineRule="atLeast"/>
          </w:pPr>
          <w:r>
            <w:t>1</w:t>
          </w:r>
        </w:p>
        <w:p w:rsidR="00B616AB" w:rsidRPr="00B26138" w:rsidRDefault="00B616AB" w:rsidP="00054C87">
          <w:pPr>
            <w:framePr w:hSpace="180" w:wrap="around" w:vAnchor="page" w:hAnchor="margin" w:x="1" w:y="3941"/>
            <w:spacing w:line="180" w:lineRule="atLeast"/>
            <w:rPr>
              <w:caps/>
            </w:rPr>
          </w:pPr>
          <w:r>
            <w:rPr>
              <w:szCs w:val="18"/>
            </w:rPr>
            <w:t>28-9-2020</w:t>
          </w:r>
        </w:p>
      </w:tc>
    </w:tr>
  </w:tbl>
  <w:p w:rsidR="00B616AB" w:rsidRPr="00624EFF" w:rsidRDefault="00B616AB" w:rsidP="00633E9F">
    <w:pPr>
      <w:pStyle w:val="Koptekst"/>
      <w:tabs>
        <w:tab w:val="clear" w:pos="4536"/>
        <w:tab w:val="clear" w:pos="9072"/>
        <w:tab w:val="left" w:pos="110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013"/>
    </w:tblGrid>
    <w:tr w:rsidR="00B616AB" w:rsidRPr="00624EFF" w:rsidTr="00F5547E">
      <w:trPr>
        <w:trHeight w:val="540"/>
      </w:trPr>
      <w:tc>
        <w:tcPr>
          <w:tcW w:w="2013" w:type="dxa"/>
          <w:vAlign w:val="bottom"/>
        </w:tcPr>
        <w:p w:rsidR="00B616AB" w:rsidRPr="00624EFF" w:rsidRDefault="00B616AB" w:rsidP="00470CBE">
          <w:pPr>
            <w:framePr w:hSpace="181" w:wrap="around" w:vAnchor="page" w:hAnchor="margin" w:x="5701" w:y="920"/>
            <w:spacing w:line="180" w:lineRule="atLeast"/>
            <w:rPr>
              <w:b/>
              <w:smallCaps/>
              <w:sz w:val="16"/>
            </w:rPr>
          </w:pPr>
          <w:bookmarkStart w:id="14" w:name="odd_classif_type"/>
          <w:bookmarkEnd w:id="14"/>
        </w:p>
      </w:tc>
    </w:tr>
  </w:tbl>
  <w:p w:rsidR="00B616AB" w:rsidRPr="00624EFF" w:rsidRDefault="00B616AB" w:rsidP="005F763A">
    <w:pPr>
      <w:pStyle w:val="Koptekst"/>
      <w:spacing w:line="180" w:lineRule="atLeast"/>
      <w:ind w:hanging="1134"/>
    </w:pPr>
    <w:r>
      <w:rPr>
        <w:caps/>
        <w:sz w:val="13"/>
        <w:szCs w:val="13"/>
      </w:rPr>
      <w:tab/>
    </w:r>
    <w:r>
      <w:rPr>
        <w:sz w:val="13"/>
      </w:rPr>
      <w:t>Model B. V&amp;</w:t>
    </w:r>
    <w:r w:rsidRPr="005F763A">
      <w:rPr>
        <w:sz w:val="13"/>
      </w:rPr>
      <w:t>G</w:t>
    </w:r>
    <w:r>
      <w:rPr>
        <w:sz w:val="13"/>
      </w:rPr>
      <w:t xml:space="preserve">-plan | projectnaam </w:t>
    </w:r>
    <w:r>
      <w:rPr>
        <w:sz w:val="13"/>
        <w:szCs w:val="13"/>
      </w:rPr>
      <w:t xml:space="preserve">Zeven </w:t>
    </w:r>
    <w:proofErr w:type="spellStart"/>
    <w:r>
      <w:rPr>
        <w:sz w:val="13"/>
        <w:szCs w:val="13"/>
      </w:rPr>
      <w:t>kogelvangerzand</w:t>
    </w:r>
    <w:proofErr w:type="spellEnd"/>
    <w:r>
      <w:rPr>
        <w:sz w:val="13"/>
      </w:rPr>
      <w:t xml:space="preserve"> </w:t>
    </w:r>
    <w:r w:rsidRPr="00506CE9">
      <w:rPr>
        <w:sz w:val="13"/>
      </w:rPr>
      <w:t xml:space="preserve">| </w:t>
    </w:r>
    <w:r w:rsidR="00724E5A">
      <w:rPr>
        <w:sz w:val="13"/>
        <w:szCs w:val="13"/>
      </w:rPr>
      <w:t>17-3-2021</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6AB" w:rsidRPr="00624EFF" w:rsidRDefault="00B616AB" w:rsidP="00633E9F">
    <w:pPr>
      <w:pStyle w:val="Koptekst"/>
      <w:tabs>
        <w:tab w:val="clear" w:pos="4536"/>
        <w:tab w:val="clear" w:pos="9072"/>
        <w:tab w:val="left" w:pos="110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647AC"/>
    <w:multiLevelType w:val="hybridMultilevel"/>
    <w:tmpl w:val="7FF08412"/>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24B7CCB"/>
    <w:multiLevelType w:val="hybridMultilevel"/>
    <w:tmpl w:val="938605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BE569B2"/>
    <w:multiLevelType w:val="hybridMultilevel"/>
    <w:tmpl w:val="64D24A92"/>
    <w:lvl w:ilvl="0" w:tplc="6F7456D2">
      <w:start w:val="1"/>
      <w:numFmt w:val="decimal"/>
      <w:pStyle w:val="Kop7"/>
      <w:lvlText w:val="app %1"/>
      <w:lvlJc w:val="left"/>
      <w:pPr>
        <w:tabs>
          <w:tab w:val="num" w:pos="0"/>
        </w:tabs>
        <w:ind w:hanging="1134"/>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E2611D6"/>
    <w:multiLevelType w:val="hybridMultilevel"/>
    <w:tmpl w:val="C5561466"/>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1FF2406"/>
    <w:multiLevelType w:val="hybridMultilevel"/>
    <w:tmpl w:val="6810C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E391696"/>
    <w:multiLevelType w:val="hybridMultilevel"/>
    <w:tmpl w:val="49BE69A0"/>
    <w:lvl w:ilvl="0" w:tplc="AA2A8616">
      <w:start w:val="1"/>
      <w:numFmt w:val="decimal"/>
      <w:pStyle w:val="Enumerationwithtext"/>
      <w:lvlText w:val="%1"/>
      <w:lvlJc w:val="left"/>
      <w:pPr>
        <w:tabs>
          <w:tab w:val="num" w:pos="227"/>
        </w:tabs>
        <w:ind w:left="227" w:hanging="227"/>
      </w:pPr>
      <w:rPr>
        <w:rFonts w:ascii="Verdana" w:hAnsi="Verdana" w:cs="Times New Roman" w:hint="default"/>
        <w:b w:val="0"/>
        <w:i w:val="0"/>
        <w:sz w:val="18"/>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BD846A7"/>
    <w:multiLevelType w:val="hybridMultilevel"/>
    <w:tmpl w:val="530C81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09C1C18"/>
    <w:multiLevelType w:val="hybridMultilevel"/>
    <w:tmpl w:val="D0EC90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DD388E"/>
    <w:multiLevelType w:val="hybridMultilevel"/>
    <w:tmpl w:val="C64E59BC"/>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9" w15:restartNumberingAfterBreak="0">
    <w:nsid w:val="70105363"/>
    <w:multiLevelType w:val="hybridMultilevel"/>
    <w:tmpl w:val="65F4CFFE"/>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22687"/>
    <w:multiLevelType w:val="hybridMultilevel"/>
    <w:tmpl w:val="7FF08412"/>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1" w15:restartNumberingAfterBreak="0">
    <w:nsid w:val="7E933458"/>
    <w:multiLevelType w:val="multilevel"/>
    <w:tmpl w:val="C898E874"/>
    <w:lvl w:ilvl="0">
      <w:start w:val="1"/>
      <w:numFmt w:val="decimal"/>
      <w:pStyle w:val="Kop1"/>
      <w:lvlText w:val="%1"/>
      <w:lvlJc w:val="left"/>
      <w:pPr>
        <w:tabs>
          <w:tab w:val="num" w:pos="0"/>
        </w:tabs>
        <w:ind w:hanging="1134"/>
      </w:pPr>
      <w:rPr>
        <w:rFonts w:ascii="Verdana" w:hAnsi="Verdana" w:cs="Times New Roman" w:hint="default"/>
        <w:b w:val="0"/>
        <w:i w:val="0"/>
        <w:sz w:val="24"/>
      </w:rPr>
    </w:lvl>
    <w:lvl w:ilvl="1">
      <w:start w:val="1"/>
      <w:numFmt w:val="decimal"/>
      <w:pStyle w:val="Kop2"/>
      <w:lvlText w:val="%1.%2"/>
      <w:lvlJc w:val="left"/>
      <w:pPr>
        <w:tabs>
          <w:tab w:val="num" w:pos="0"/>
        </w:tabs>
        <w:ind w:hanging="1134"/>
      </w:pPr>
      <w:rPr>
        <w:rFonts w:ascii="Verdana" w:hAnsi="Verdana" w:cs="Times New Roman" w:hint="default"/>
        <w:b/>
        <w:i w:val="0"/>
        <w:sz w:val="18"/>
      </w:rPr>
    </w:lvl>
    <w:lvl w:ilvl="2">
      <w:start w:val="1"/>
      <w:numFmt w:val="decimal"/>
      <w:pStyle w:val="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0"/>
        </w:tabs>
        <w:ind w:hanging="1134"/>
      </w:pPr>
      <w:rPr>
        <w:rFonts w:ascii="Verdana" w:hAnsi="Verdana" w:cs="Times New Roman" w:hint="default"/>
        <w:b w:val="0"/>
        <w:i w:val="0"/>
        <w:sz w:val="18"/>
      </w:rPr>
    </w:lvl>
    <w:lvl w:ilvl="4">
      <w:start w:val="1"/>
      <w:numFmt w:val="decimal"/>
      <w:pStyle w:val="Kop5"/>
      <w:lvlText w:val="%1.%2.%3.%4.%5"/>
      <w:lvlJc w:val="left"/>
      <w:pPr>
        <w:tabs>
          <w:tab w:val="num" w:pos="0"/>
        </w:tabs>
        <w:ind w:hanging="1134"/>
      </w:pPr>
      <w:rPr>
        <w:rFonts w:ascii="Verdana" w:hAnsi="Verdana" w:cs="Times New Roman" w:hint="default"/>
        <w:b w:val="0"/>
        <w:i w:val="0"/>
        <w:sz w:val="18"/>
      </w:rPr>
    </w:lvl>
    <w:lvl w:ilvl="5">
      <w:start w:val="1"/>
      <w:numFmt w:val="decimal"/>
      <w:lvlText w:val="%1.%2.%3.%4.%5.%6"/>
      <w:lvlJc w:val="left"/>
      <w:pPr>
        <w:tabs>
          <w:tab w:val="num" w:pos="-694"/>
        </w:tabs>
        <w:ind w:left="-694"/>
      </w:pPr>
      <w:rPr>
        <w:rFonts w:cs="Times New Roman" w:hint="default"/>
      </w:rPr>
    </w:lvl>
    <w:lvl w:ilvl="6">
      <w:start w:val="1"/>
      <w:numFmt w:val="decimal"/>
      <w:lvlText w:val="%1.%2.%3.%4.%5.%6.%7"/>
      <w:lvlJc w:val="left"/>
      <w:pPr>
        <w:tabs>
          <w:tab w:val="num" w:pos="-694"/>
        </w:tabs>
        <w:ind w:left="-694"/>
      </w:pPr>
      <w:rPr>
        <w:rFonts w:cs="Times New Roman" w:hint="default"/>
      </w:rPr>
    </w:lvl>
    <w:lvl w:ilvl="7">
      <w:start w:val="1"/>
      <w:numFmt w:val="decimal"/>
      <w:lvlText w:val="%1.%2.%3.%4.%5.%6.%7.%8"/>
      <w:lvlJc w:val="left"/>
      <w:pPr>
        <w:tabs>
          <w:tab w:val="num" w:pos="-694"/>
        </w:tabs>
        <w:ind w:left="-694"/>
      </w:pPr>
      <w:rPr>
        <w:rFonts w:cs="Times New Roman" w:hint="default"/>
      </w:rPr>
    </w:lvl>
    <w:lvl w:ilvl="8">
      <w:start w:val="1"/>
      <w:numFmt w:val="decimal"/>
      <w:lvlText w:val="%1.%2.%3.%4.%5.%6.%7.%8.%9"/>
      <w:lvlJc w:val="left"/>
      <w:pPr>
        <w:tabs>
          <w:tab w:val="num" w:pos="-694"/>
        </w:tabs>
        <w:ind w:left="-694"/>
      </w:pPr>
      <w:rPr>
        <w:rFonts w:cs="Times New Roman" w:hint="default"/>
      </w:rPr>
    </w:lvl>
  </w:abstractNum>
  <w:num w:numId="1">
    <w:abstractNumId w:val="5"/>
  </w:num>
  <w:num w:numId="2">
    <w:abstractNumId w:val="9"/>
  </w:num>
  <w:num w:numId="3">
    <w:abstractNumId w:val="3"/>
  </w:num>
  <w:num w:numId="4">
    <w:abstractNumId w:val="2"/>
  </w:num>
  <w:num w:numId="5">
    <w:abstractNumId w:val="11"/>
  </w:num>
  <w:num w:numId="6">
    <w:abstractNumId w:val="7"/>
  </w:num>
  <w:num w:numId="7">
    <w:abstractNumId w:val="6"/>
  </w:num>
  <w:num w:numId="8">
    <w:abstractNumId w:val="4"/>
  </w:num>
  <w:num w:numId="9">
    <w:abstractNumId w:val="10"/>
  </w:num>
  <w:num w:numId="10">
    <w:abstractNumId w:val="0"/>
  </w:num>
  <w:num w:numId="11">
    <w:abstractNumId w:val="8"/>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 w:val="0"/>
    <w:docVar w:name="author" w:val="Wanders, R.J."/>
    <w:docVar w:name="classif" w:val="0"/>
    <w:docVar w:name="date" w:val="22-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1-2010"/>
    <w:docVar w:name="rlang" w:val="1043"/>
    <w:docVar w:name="section" w:val="Bouwtechniek"/>
    <w:docVar w:name="sending" w:val="0"/>
    <w:docVar w:name="styles" w:val="yes"/>
    <w:docVar w:name="subtitle" w:val="Zie maar wat"/>
    <w:docVar w:name="title" w:val="Tweede opzet POrapport"/>
    <w:docVar w:name="ttype" w:val="0"/>
    <w:docVar w:name="type" w:val="Report"/>
    <w:docVar w:name="unit" w:val="Ingenieursdiensten"/>
  </w:docVars>
  <w:rsids>
    <w:rsidRoot w:val="00624EFF"/>
    <w:rsid w:val="00002030"/>
    <w:rsid w:val="00007D4D"/>
    <w:rsid w:val="00013FB7"/>
    <w:rsid w:val="00017B70"/>
    <w:rsid w:val="0002388E"/>
    <w:rsid w:val="0003624E"/>
    <w:rsid w:val="00037386"/>
    <w:rsid w:val="00040AC3"/>
    <w:rsid w:val="00041E67"/>
    <w:rsid w:val="00043132"/>
    <w:rsid w:val="00044DBD"/>
    <w:rsid w:val="000465EF"/>
    <w:rsid w:val="000518BF"/>
    <w:rsid w:val="00054C87"/>
    <w:rsid w:val="00056C72"/>
    <w:rsid w:val="00056FE3"/>
    <w:rsid w:val="000672D6"/>
    <w:rsid w:val="00071A0A"/>
    <w:rsid w:val="000825D5"/>
    <w:rsid w:val="000864AF"/>
    <w:rsid w:val="00092C8A"/>
    <w:rsid w:val="000A07B1"/>
    <w:rsid w:val="000A2FDC"/>
    <w:rsid w:val="000A662A"/>
    <w:rsid w:val="000B4B39"/>
    <w:rsid w:val="000B4E78"/>
    <w:rsid w:val="000C4C23"/>
    <w:rsid w:val="000C69E2"/>
    <w:rsid w:val="000D3EE3"/>
    <w:rsid w:val="000E0E62"/>
    <w:rsid w:val="000E1857"/>
    <w:rsid w:val="000E3131"/>
    <w:rsid w:val="00113078"/>
    <w:rsid w:val="00122ADA"/>
    <w:rsid w:val="00123720"/>
    <w:rsid w:val="00123A7B"/>
    <w:rsid w:val="00130AE0"/>
    <w:rsid w:val="00133C2C"/>
    <w:rsid w:val="00133F57"/>
    <w:rsid w:val="00135484"/>
    <w:rsid w:val="00144E0F"/>
    <w:rsid w:val="00144F76"/>
    <w:rsid w:val="001560BA"/>
    <w:rsid w:val="00173C41"/>
    <w:rsid w:val="00183B48"/>
    <w:rsid w:val="00185346"/>
    <w:rsid w:val="00195DF5"/>
    <w:rsid w:val="00196469"/>
    <w:rsid w:val="00196F7E"/>
    <w:rsid w:val="001A1968"/>
    <w:rsid w:val="001A3636"/>
    <w:rsid w:val="001A471E"/>
    <w:rsid w:val="001B0890"/>
    <w:rsid w:val="001B14DC"/>
    <w:rsid w:val="001B2985"/>
    <w:rsid w:val="001D14E8"/>
    <w:rsid w:val="001D49E4"/>
    <w:rsid w:val="001D4DF4"/>
    <w:rsid w:val="001D7346"/>
    <w:rsid w:val="001F0E1D"/>
    <w:rsid w:val="0020387D"/>
    <w:rsid w:val="00206CE8"/>
    <w:rsid w:val="0021355C"/>
    <w:rsid w:val="002174F9"/>
    <w:rsid w:val="0022191D"/>
    <w:rsid w:val="002230F0"/>
    <w:rsid w:val="0022326A"/>
    <w:rsid w:val="002306FB"/>
    <w:rsid w:val="00237FBE"/>
    <w:rsid w:val="00241D92"/>
    <w:rsid w:val="00246205"/>
    <w:rsid w:val="00261E5A"/>
    <w:rsid w:val="00270F00"/>
    <w:rsid w:val="00274CBF"/>
    <w:rsid w:val="00277ED3"/>
    <w:rsid w:val="00280518"/>
    <w:rsid w:val="00280B29"/>
    <w:rsid w:val="00281334"/>
    <w:rsid w:val="00281A41"/>
    <w:rsid w:val="002865A2"/>
    <w:rsid w:val="002929A2"/>
    <w:rsid w:val="0029380F"/>
    <w:rsid w:val="002A1CB3"/>
    <w:rsid w:val="002A2E0D"/>
    <w:rsid w:val="002A4E9C"/>
    <w:rsid w:val="002A63E9"/>
    <w:rsid w:val="002B63C5"/>
    <w:rsid w:val="002B6433"/>
    <w:rsid w:val="002B7F12"/>
    <w:rsid w:val="002C5DF4"/>
    <w:rsid w:val="002D56C6"/>
    <w:rsid w:val="002E405A"/>
    <w:rsid w:val="002E483F"/>
    <w:rsid w:val="002E6773"/>
    <w:rsid w:val="002E7AEE"/>
    <w:rsid w:val="002F3FC3"/>
    <w:rsid w:val="002F626B"/>
    <w:rsid w:val="00307C76"/>
    <w:rsid w:val="00313578"/>
    <w:rsid w:val="00321111"/>
    <w:rsid w:val="00321ED2"/>
    <w:rsid w:val="003270B2"/>
    <w:rsid w:val="00332DBC"/>
    <w:rsid w:val="00334797"/>
    <w:rsid w:val="003437C3"/>
    <w:rsid w:val="00343B14"/>
    <w:rsid w:val="00350CDA"/>
    <w:rsid w:val="0036561E"/>
    <w:rsid w:val="00370A8F"/>
    <w:rsid w:val="0037571E"/>
    <w:rsid w:val="00375B77"/>
    <w:rsid w:val="00377034"/>
    <w:rsid w:val="003830B3"/>
    <w:rsid w:val="00385931"/>
    <w:rsid w:val="00386BD1"/>
    <w:rsid w:val="0038767C"/>
    <w:rsid w:val="00394821"/>
    <w:rsid w:val="003A131B"/>
    <w:rsid w:val="003A20A6"/>
    <w:rsid w:val="003A4C2E"/>
    <w:rsid w:val="003A790F"/>
    <w:rsid w:val="003B296C"/>
    <w:rsid w:val="003B4BDE"/>
    <w:rsid w:val="003B6A82"/>
    <w:rsid w:val="003C0066"/>
    <w:rsid w:val="003D0C7E"/>
    <w:rsid w:val="003D29BF"/>
    <w:rsid w:val="003E130D"/>
    <w:rsid w:val="003E392D"/>
    <w:rsid w:val="003F523B"/>
    <w:rsid w:val="003F7BA4"/>
    <w:rsid w:val="00403225"/>
    <w:rsid w:val="00406BEB"/>
    <w:rsid w:val="0040737F"/>
    <w:rsid w:val="004174E9"/>
    <w:rsid w:val="0042390E"/>
    <w:rsid w:val="004273CD"/>
    <w:rsid w:val="00430C44"/>
    <w:rsid w:val="0043144A"/>
    <w:rsid w:val="00433B4E"/>
    <w:rsid w:val="0044112C"/>
    <w:rsid w:val="004416BC"/>
    <w:rsid w:val="0044201A"/>
    <w:rsid w:val="004431D5"/>
    <w:rsid w:val="004450DF"/>
    <w:rsid w:val="00452929"/>
    <w:rsid w:val="004550D0"/>
    <w:rsid w:val="004625DB"/>
    <w:rsid w:val="00464066"/>
    <w:rsid w:val="004643A8"/>
    <w:rsid w:val="00464912"/>
    <w:rsid w:val="00466908"/>
    <w:rsid w:val="00470339"/>
    <w:rsid w:val="00470CBE"/>
    <w:rsid w:val="00472648"/>
    <w:rsid w:val="0047346C"/>
    <w:rsid w:val="00476E10"/>
    <w:rsid w:val="0048453D"/>
    <w:rsid w:val="00484B83"/>
    <w:rsid w:val="004863E9"/>
    <w:rsid w:val="00487839"/>
    <w:rsid w:val="0049392F"/>
    <w:rsid w:val="004959BA"/>
    <w:rsid w:val="004A14B7"/>
    <w:rsid w:val="004A485C"/>
    <w:rsid w:val="004B1898"/>
    <w:rsid w:val="004B5E4C"/>
    <w:rsid w:val="004C035B"/>
    <w:rsid w:val="004C2768"/>
    <w:rsid w:val="004C3251"/>
    <w:rsid w:val="004D4F07"/>
    <w:rsid w:val="004D677F"/>
    <w:rsid w:val="004E1A04"/>
    <w:rsid w:val="004F48B9"/>
    <w:rsid w:val="004F715B"/>
    <w:rsid w:val="00500CBD"/>
    <w:rsid w:val="00500ECD"/>
    <w:rsid w:val="00502627"/>
    <w:rsid w:val="00503B1E"/>
    <w:rsid w:val="00506CE9"/>
    <w:rsid w:val="005133FA"/>
    <w:rsid w:val="0051638A"/>
    <w:rsid w:val="0052194C"/>
    <w:rsid w:val="00524FB0"/>
    <w:rsid w:val="00526F9B"/>
    <w:rsid w:val="00533BC7"/>
    <w:rsid w:val="00537FF2"/>
    <w:rsid w:val="00540188"/>
    <w:rsid w:val="00543DB3"/>
    <w:rsid w:val="005452A9"/>
    <w:rsid w:val="005624F0"/>
    <w:rsid w:val="0056428C"/>
    <w:rsid w:val="00565588"/>
    <w:rsid w:val="00576B1D"/>
    <w:rsid w:val="00582E89"/>
    <w:rsid w:val="00586AEA"/>
    <w:rsid w:val="00590683"/>
    <w:rsid w:val="00590CA5"/>
    <w:rsid w:val="005A6EBC"/>
    <w:rsid w:val="005B758E"/>
    <w:rsid w:val="005C0868"/>
    <w:rsid w:val="005C20CD"/>
    <w:rsid w:val="005C58CD"/>
    <w:rsid w:val="005D04B9"/>
    <w:rsid w:val="005D0E5D"/>
    <w:rsid w:val="005D267C"/>
    <w:rsid w:val="005E07E1"/>
    <w:rsid w:val="005E47C0"/>
    <w:rsid w:val="005E4E2D"/>
    <w:rsid w:val="005E5CED"/>
    <w:rsid w:val="005F0CE4"/>
    <w:rsid w:val="005F3532"/>
    <w:rsid w:val="005F71D3"/>
    <w:rsid w:val="005F763A"/>
    <w:rsid w:val="0060188A"/>
    <w:rsid w:val="00607098"/>
    <w:rsid w:val="006136C4"/>
    <w:rsid w:val="00616683"/>
    <w:rsid w:val="00620CB4"/>
    <w:rsid w:val="00624EFF"/>
    <w:rsid w:val="0062636D"/>
    <w:rsid w:val="00626460"/>
    <w:rsid w:val="006322E1"/>
    <w:rsid w:val="00633E9F"/>
    <w:rsid w:val="00640E0C"/>
    <w:rsid w:val="0065301A"/>
    <w:rsid w:val="00655262"/>
    <w:rsid w:val="00660A45"/>
    <w:rsid w:val="00660FAB"/>
    <w:rsid w:val="00662CDA"/>
    <w:rsid w:val="00667D0E"/>
    <w:rsid w:val="006829C2"/>
    <w:rsid w:val="0069208A"/>
    <w:rsid w:val="00693EB5"/>
    <w:rsid w:val="00694761"/>
    <w:rsid w:val="00696E2A"/>
    <w:rsid w:val="006A1266"/>
    <w:rsid w:val="006B113D"/>
    <w:rsid w:val="006B5F7B"/>
    <w:rsid w:val="006C2484"/>
    <w:rsid w:val="006C39C6"/>
    <w:rsid w:val="006C50EB"/>
    <w:rsid w:val="006C70A4"/>
    <w:rsid w:val="006D06F0"/>
    <w:rsid w:val="006D355D"/>
    <w:rsid w:val="006D7C26"/>
    <w:rsid w:val="006E0467"/>
    <w:rsid w:val="006E0828"/>
    <w:rsid w:val="006F0326"/>
    <w:rsid w:val="006F1321"/>
    <w:rsid w:val="006F2BE6"/>
    <w:rsid w:val="00700AAA"/>
    <w:rsid w:val="007020E8"/>
    <w:rsid w:val="00703CB6"/>
    <w:rsid w:val="00705D56"/>
    <w:rsid w:val="007205EF"/>
    <w:rsid w:val="00722D3C"/>
    <w:rsid w:val="00724E5A"/>
    <w:rsid w:val="0072734F"/>
    <w:rsid w:val="007372A5"/>
    <w:rsid w:val="00744F0D"/>
    <w:rsid w:val="00745C7C"/>
    <w:rsid w:val="00746CFB"/>
    <w:rsid w:val="007608F2"/>
    <w:rsid w:val="00761572"/>
    <w:rsid w:val="0077412E"/>
    <w:rsid w:val="00774D6C"/>
    <w:rsid w:val="00776DE8"/>
    <w:rsid w:val="00777EFF"/>
    <w:rsid w:val="007807EB"/>
    <w:rsid w:val="00781813"/>
    <w:rsid w:val="00782A26"/>
    <w:rsid w:val="00782A81"/>
    <w:rsid w:val="00791335"/>
    <w:rsid w:val="00793336"/>
    <w:rsid w:val="00797206"/>
    <w:rsid w:val="0079792F"/>
    <w:rsid w:val="007A2613"/>
    <w:rsid w:val="007A7074"/>
    <w:rsid w:val="007B0FA5"/>
    <w:rsid w:val="007B234A"/>
    <w:rsid w:val="007B23D2"/>
    <w:rsid w:val="007B7468"/>
    <w:rsid w:val="007C089E"/>
    <w:rsid w:val="007C3CF3"/>
    <w:rsid w:val="007C747F"/>
    <w:rsid w:val="007D4C08"/>
    <w:rsid w:val="007D727A"/>
    <w:rsid w:val="007F566C"/>
    <w:rsid w:val="008010ED"/>
    <w:rsid w:val="008077C6"/>
    <w:rsid w:val="00820858"/>
    <w:rsid w:val="0082102D"/>
    <w:rsid w:val="00823A8B"/>
    <w:rsid w:val="00823FE6"/>
    <w:rsid w:val="00837F1A"/>
    <w:rsid w:val="00840BE5"/>
    <w:rsid w:val="00844CAB"/>
    <w:rsid w:val="00846B05"/>
    <w:rsid w:val="00846EDA"/>
    <w:rsid w:val="00851B28"/>
    <w:rsid w:val="00853D42"/>
    <w:rsid w:val="00857A6A"/>
    <w:rsid w:val="00857E61"/>
    <w:rsid w:val="0086028B"/>
    <w:rsid w:val="008733A0"/>
    <w:rsid w:val="008759F3"/>
    <w:rsid w:val="00877191"/>
    <w:rsid w:val="00881139"/>
    <w:rsid w:val="00890903"/>
    <w:rsid w:val="00893F08"/>
    <w:rsid w:val="00894AE4"/>
    <w:rsid w:val="008A0BDF"/>
    <w:rsid w:val="008C1572"/>
    <w:rsid w:val="008C30AE"/>
    <w:rsid w:val="008C7893"/>
    <w:rsid w:val="008D1A09"/>
    <w:rsid w:val="008D6B4E"/>
    <w:rsid w:val="008E09E2"/>
    <w:rsid w:val="008E0A8D"/>
    <w:rsid w:val="008F3864"/>
    <w:rsid w:val="008F74A7"/>
    <w:rsid w:val="008F7C59"/>
    <w:rsid w:val="008F7E3F"/>
    <w:rsid w:val="00900A62"/>
    <w:rsid w:val="00902F55"/>
    <w:rsid w:val="0090345B"/>
    <w:rsid w:val="0090385E"/>
    <w:rsid w:val="0091074C"/>
    <w:rsid w:val="00912C23"/>
    <w:rsid w:val="00916686"/>
    <w:rsid w:val="00917C0F"/>
    <w:rsid w:val="00923957"/>
    <w:rsid w:val="009345B9"/>
    <w:rsid w:val="00944300"/>
    <w:rsid w:val="00944A5B"/>
    <w:rsid w:val="00945D97"/>
    <w:rsid w:val="0094670A"/>
    <w:rsid w:val="009530D8"/>
    <w:rsid w:val="009534FA"/>
    <w:rsid w:val="009615D6"/>
    <w:rsid w:val="00967C7C"/>
    <w:rsid w:val="00974666"/>
    <w:rsid w:val="00983299"/>
    <w:rsid w:val="009846E3"/>
    <w:rsid w:val="009853F1"/>
    <w:rsid w:val="00990F22"/>
    <w:rsid w:val="0099311C"/>
    <w:rsid w:val="0099712D"/>
    <w:rsid w:val="00997CFB"/>
    <w:rsid w:val="009A10D2"/>
    <w:rsid w:val="009A1E08"/>
    <w:rsid w:val="009A576A"/>
    <w:rsid w:val="009A6100"/>
    <w:rsid w:val="009A7561"/>
    <w:rsid w:val="009B6F72"/>
    <w:rsid w:val="009C5006"/>
    <w:rsid w:val="009C57B9"/>
    <w:rsid w:val="009C66EA"/>
    <w:rsid w:val="009D3838"/>
    <w:rsid w:val="009D3E26"/>
    <w:rsid w:val="009D55CE"/>
    <w:rsid w:val="009D6108"/>
    <w:rsid w:val="009E4F99"/>
    <w:rsid w:val="009F714B"/>
    <w:rsid w:val="00A00E67"/>
    <w:rsid w:val="00A133CC"/>
    <w:rsid w:val="00A218D8"/>
    <w:rsid w:val="00A35172"/>
    <w:rsid w:val="00A66CD3"/>
    <w:rsid w:val="00A71846"/>
    <w:rsid w:val="00A81EEF"/>
    <w:rsid w:val="00A82192"/>
    <w:rsid w:val="00A84AD4"/>
    <w:rsid w:val="00A85A6B"/>
    <w:rsid w:val="00A8702B"/>
    <w:rsid w:val="00A87360"/>
    <w:rsid w:val="00A87DC3"/>
    <w:rsid w:val="00A90D69"/>
    <w:rsid w:val="00A97101"/>
    <w:rsid w:val="00AA121C"/>
    <w:rsid w:val="00AA15C7"/>
    <w:rsid w:val="00AA5C7D"/>
    <w:rsid w:val="00AB11D8"/>
    <w:rsid w:val="00AD06B7"/>
    <w:rsid w:val="00AD111F"/>
    <w:rsid w:val="00AD2BED"/>
    <w:rsid w:val="00AD38A0"/>
    <w:rsid w:val="00AE07CC"/>
    <w:rsid w:val="00B02E86"/>
    <w:rsid w:val="00B04FC5"/>
    <w:rsid w:val="00B055C6"/>
    <w:rsid w:val="00B1230C"/>
    <w:rsid w:val="00B130F5"/>
    <w:rsid w:val="00B15670"/>
    <w:rsid w:val="00B21B3F"/>
    <w:rsid w:val="00B25F20"/>
    <w:rsid w:val="00B26138"/>
    <w:rsid w:val="00B26140"/>
    <w:rsid w:val="00B26149"/>
    <w:rsid w:val="00B31D81"/>
    <w:rsid w:val="00B34C10"/>
    <w:rsid w:val="00B357BD"/>
    <w:rsid w:val="00B37791"/>
    <w:rsid w:val="00B410F5"/>
    <w:rsid w:val="00B42E77"/>
    <w:rsid w:val="00B44730"/>
    <w:rsid w:val="00B468EB"/>
    <w:rsid w:val="00B616AB"/>
    <w:rsid w:val="00B63859"/>
    <w:rsid w:val="00B66FC5"/>
    <w:rsid w:val="00B70581"/>
    <w:rsid w:val="00B863BE"/>
    <w:rsid w:val="00B93550"/>
    <w:rsid w:val="00BA57C8"/>
    <w:rsid w:val="00BA581F"/>
    <w:rsid w:val="00BA794D"/>
    <w:rsid w:val="00BB03ED"/>
    <w:rsid w:val="00BB03F0"/>
    <w:rsid w:val="00BB2926"/>
    <w:rsid w:val="00BB7AFA"/>
    <w:rsid w:val="00BC7E53"/>
    <w:rsid w:val="00BD6DFF"/>
    <w:rsid w:val="00BD7B72"/>
    <w:rsid w:val="00BE27C2"/>
    <w:rsid w:val="00BF5B0F"/>
    <w:rsid w:val="00BF655F"/>
    <w:rsid w:val="00C028EB"/>
    <w:rsid w:val="00C04045"/>
    <w:rsid w:val="00C10B36"/>
    <w:rsid w:val="00C1110C"/>
    <w:rsid w:val="00C17073"/>
    <w:rsid w:val="00C203F4"/>
    <w:rsid w:val="00C224FE"/>
    <w:rsid w:val="00C24DCD"/>
    <w:rsid w:val="00C250DD"/>
    <w:rsid w:val="00C36329"/>
    <w:rsid w:val="00C36B94"/>
    <w:rsid w:val="00C41840"/>
    <w:rsid w:val="00C543AD"/>
    <w:rsid w:val="00C56616"/>
    <w:rsid w:val="00C61012"/>
    <w:rsid w:val="00C64685"/>
    <w:rsid w:val="00C67CDD"/>
    <w:rsid w:val="00C71790"/>
    <w:rsid w:val="00C75E55"/>
    <w:rsid w:val="00C77B56"/>
    <w:rsid w:val="00C825A0"/>
    <w:rsid w:val="00C83666"/>
    <w:rsid w:val="00C84911"/>
    <w:rsid w:val="00C93EA8"/>
    <w:rsid w:val="00C94951"/>
    <w:rsid w:val="00CA2F62"/>
    <w:rsid w:val="00CB7423"/>
    <w:rsid w:val="00CC1F14"/>
    <w:rsid w:val="00CC2E7D"/>
    <w:rsid w:val="00CC66FB"/>
    <w:rsid w:val="00CC752C"/>
    <w:rsid w:val="00CD264A"/>
    <w:rsid w:val="00CD493E"/>
    <w:rsid w:val="00CD7126"/>
    <w:rsid w:val="00CF4F09"/>
    <w:rsid w:val="00CF7BF4"/>
    <w:rsid w:val="00D05179"/>
    <w:rsid w:val="00D16686"/>
    <w:rsid w:val="00D207A2"/>
    <w:rsid w:val="00D21335"/>
    <w:rsid w:val="00D230F3"/>
    <w:rsid w:val="00D26CEC"/>
    <w:rsid w:val="00D27349"/>
    <w:rsid w:val="00D42DBA"/>
    <w:rsid w:val="00D45C9F"/>
    <w:rsid w:val="00D56996"/>
    <w:rsid w:val="00D609E7"/>
    <w:rsid w:val="00D635D4"/>
    <w:rsid w:val="00D90310"/>
    <w:rsid w:val="00D91724"/>
    <w:rsid w:val="00D975CF"/>
    <w:rsid w:val="00DA1C21"/>
    <w:rsid w:val="00DB4791"/>
    <w:rsid w:val="00DB4D47"/>
    <w:rsid w:val="00DC2C61"/>
    <w:rsid w:val="00DC5825"/>
    <w:rsid w:val="00DC67A8"/>
    <w:rsid w:val="00DC6F86"/>
    <w:rsid w:val="00DD0266"/>
    <w:rsid w:val="00DD0CB5"/>
    <w:rsid w:val="00DD33A7"/>
    <w:rsid w:val="00DE20DB"/>
    <w:rsid w:val="00DE2F79"/>
    <w:rsid w:val="00DE5656"/>
    <w:rsid w:val="00DF6513"/>
    <w:rsid w:val="00E041A8"/>
    <w:rsid w:val="00E21AE7"/>
    <w:rsid w:val="00E35CE6"/>
    <w:rsid w:val="00E6210D"/>
    <w:rsid w:val="00E63F1D"/>
    <w:rsid w:val="00E81935"/>
    <w:rsid w:val="00E835B2"/>
    <w:rsid w:val="00E87E77"/>
    <w:rsid w:val="00E87EF2"/>
    <w:rsid w:val="00E9373E"/>
    <w:rsid w:val="00EA34CD"/>
    <w:rsid w:val="00EB27E7"/>
    <w:rsid w:val="00EB3B3F"/>
    <w:rsid w:val="00EC414C"/>
    <w:rsid w:val="00ED25E8"/>
    <w:rsid w:val="00ED3B4E"/>
    <w:rsid w:val="00ED3FD0"/>
    <w:rsid w:val="00ED5CBA"/>
    <w:rsid w:val="00EE3EB6"/>
    <w:rsid w:val="00EE6368"/>
    <w:rsid w:val="00EF0A67"/>
    <w:rsid w:val="00EF1E54"/>
    <w:rsid w:val="00EF59E3"/>
    <w:rsid w:val="00F01E30"/>
    <w:rsid w:val="00F03DBF"/>
    <w:rsid w:val="00F10EE4"/>
    <w:rsid w:val="00F127AD"/>
    <w:rsid w:val="00F21094"/>
    <w:rsid w:val="00F25443"/>
    <w:rsid w:val="00F259F3"/>
    <w:rsid w:val="00F26320"/>
    <w:rsid w:val="00F3788A"/>
    <w:rsid w:val="00F378DF"/>
    <w:rsid w:val="00F42F57"/>
    <w:rsid w:val="00F50A6D"/>
    <w:rsid w:val="00F52CD1"/>
    <w:rsid w:val="00F542B4"/>
    <w:rsid w:val="00F5547E"/>
    <w:rsid w:val="00F62C5E"/>
    <w:rsid w:val="00F64298"/>
    <w:rsid w:val="00F6564C"/>
    <w:rsid w:val="00F70678"/>
    <w:rsid w:val="00F71488"/>
    <w:rsid w:val="00F749DE"/>
    <w:rsid w:val="00F82E18"/>
    <w:rsid w:val="00F83D3F"/>
    <w:rsid w:val="00F87713"/>
    <w:rsid w:val="00F87920"/>
    <w:rsid w:val="00F91400"/>
    <w:rsid w:val="00F91974"/>
    <w:rsid w:val="00F943E7"/>
    <w:rsid w:val="00F977E6"/>
    <w:rsid w:val="00FB4F53"/>
    <w:rsid w:val="00FE08C3"/>
    <w:rsid w:val="00FE218A"/>
    <w:rsid w:val="00FE2FA1"/>
    <w:rsid w:val="00FE3C47"/>
    <w:rsid w:val="00FE43D7"/>
    <w:rsid w:val="00FE7C37"/>
    <w:rsid w:val="00FE7E5F"/>
    <w:rsid w:val="00FF2493"/>
    <w:rsid w:val="00FF2653"/>
    <w:rsid w:val="00FF2907"/>
    <w:rsid w:val="00FF2C2F"/>
    <w:rsid w:val="00FF3E89"/>
    <w:rsid w:val="00FF46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76F3A4"/>
  <w14:defaultImageDpi w14:val="0"/>
  <w15:docId w15:val="{0CBD4A4C-5BEE-4A9E-AF6B-6F680369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87EF2"/>
    <w:pPr>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link w:val="Kop2Char"/>
    <w:uiPriority w:val="9"/>
    <w:qFormat/>
    <w:rsid w:val="00ED3B4E"/>
    <w:pPr>
      <w:keepNext/>
      <w:numPr>
        <w:ilvl w:val="1"/>
        <w:numId w:val="5"/>
      </w:numPr>
      <w:outlineLvl w:val="1"/>
    </w:pPr>
    <w:rPr>
      <w:rFonts w:cs="Arial"/>
      <w:b/>
      <w:bCs/>
      <w:iCs/>
      <w:szCs w:val="28"/>
    </w:rPr>
  </w:style>
  <w:style w:type="paragraph" w:styleId="Kop3">
    <w:name w:val="heading 3"/>
    <w:basedOn w:val="Standaard"/>
    <w:next w:val="Standaard"/>
    <w:link w:val="Kop3Char"/>
    <w:uiPriority w:val="9"/>
    <w:qFormat/>
    <w:rsid w:val="000E0E62"/>
    <w:pPr>
      <w:keepNext/>
      <w:numPr>
        <w:ilvl w:val="2"/>
        <w:numId w:val="5"/>
      </w:numPr>
      <w:outlineLvl w:val="2"/>
    </w:pPr>
    <w:rPr>
      <w:rFonts w:cs="Arial"/>
      <w:bCs/>
      <w:i/>
      <w:szCs w:val="26"/>
    </w:rPr>
  </w:style>
  <w:style w:type="paragraph" w:styleId="Kop4">
    <w:name w:val="heading 4"/>
    <w:basedOn w:val="Standaard"/>
    <w:next w:val="Standaard"/>
    <w:link w:val="Kop4Char"/>
    <w:uiPriority w:val="9"/>
    <w:qFormat/>
    <w:rsid w:val="00ED3B4E"/>
    <w:pPr>
      <w:keepNext/>
      <w:numPr>
        <w:ilvl w:val="3"/>
        <w:numId w:val="5"/>
      </w:numPr>
      <w:outlineLvl w:val="3"/>
    </w:pPr>
    <w:rPr>
      <w:bCs/>
      <w:szCs w:val="28"/>
    </w:rPr>
  </w:style>
  <w:style w:type="paragraph" w:styleId="Kop5">
    <w:name w:val="heading 5"/>
    <w:basedOn w:val="Standaard"/>
    <w:next w:val="Standaard"/>
    <w:link w:val="Kop5Char"/>
    <w:uiPriority w:val="9"/>
    <w:qFormat/>
    <w:rsid w:val="00ED3B4E"/>
    <w:pPr>
      <w:numPr>
        <w:ilvl w:val="4"/>
        <w:numId w:val="5"/>
      </w:numPr>
      <w:outlineLvl w:val="4"/>
    </w:pPr>
    <w:rPr>
      <w:bCs/>
      <w:iCs/>
      <w:szCs w:val="26"/>
    </w:rPr>
  </w:style>
  <w:style w:type="paragraph" w:styleId="Kop6">
    <w:name w:val="heading 6"/>
    <w:basedOn w:val="Standaard"/>
    <w:next w:val="Standaard"/>
    <w:link w:val="Kop6Char"/>
    <w:uiPriority w:val="9"/>
    <w:qFormat/>
    <w:rsid w:val="009534FA"/>
    <w:pPr>
      <w:pageBreakBefore/>
      <w:spacing w:after="720" w:line="300" w:lineRule="atLeast"/>
      <w:outlineLvl w:val="5"/>
    </w:pPr>
    <w:rPr>
      <w:bCs/>
      <w:sz w:val="24"/>
      <w:szCs w:val="22"/>
    </w:rPr>
  </w:style>
  <w:style w:type="paragraph" w:styleId="Kop7">
    <w:name w:val="heading 7"/>
    <w:basedOn w:val="Standaard"/>
    <w:next w:val="Standaard"/>
    <w:link w:val="Kop7Char"/>
    <w:uiPriority w:val="9"/>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lang w:val="x-none" w:eastAsia="bg-BG"/>
    </w:rPr>
  </w:style>
  <w:style w:type="character" w:customStyle="1" w:styleId="Kop4Char">
    <w:name w:val="Kop 4 Char"/>
    <w:basedOn w:val="Standaardalinea-lettertype"/>
    <w:link w:val="Kop4"/>
    <w:uiPriority w:val="9"/>
    <w:semiHidden/>
    <w:locked/>
    <w:rPr>
      <w:rFonts w:asciiTheme="minorHAnsi" w:eastAsiaTheme="minorEastAsia" w:hAnsiTheme="minorHAnsi" w:cs="Times New Roman"/>
      <w:b/>
      <w:bCs/>
      <w:sz w:val="28"/>
      <w:szCs w:val="28"/>
      <w:lang w:val="x-none" w:eastAsia="bg-BG"/>
    </w:rPr>
  </w:style>
  <w:style w:type="character" w:customStyle="1" w:styleId="Kop5Char">
    <w:name w:val="Kop 5 Char"/>
    <w:basedOn w:val="Standaardalinea-lettertype"/>
    <w:link w:val="Kop5"/>
    <w:uiPriority w:val="9"/>
    <w:semiHidden/>
    <w:locked/>
    <w:rPr>
      <w:rFonts w:asciiTheme="minorHAnsi" w:eastAsiaTheme="minorEastAsia" w:hAnsiTheme="minorHAnsi" w:cs="Times New Roman"/>
      <w:b/>
      <w:bCs/>
      <w:i/>
      <w:iCs/>
      <w:sz w:val="26"/>
      <w:szCs w:val="26"/>
      <w:lang w:val="x-none" w:eastAsia="bg-BG"/>
    </w:rPr>
  </w:style>
  <w:style w:type="character" w:customStyle="1" w:styleId="Kop6Char">
    <w:name w:val="Kop 6 Char"/>
    <w:basedOn w:val="Standaardalinea-lettertype"/>
    <w:link w:val="Kop6"/>
    <w:uiPriority w:val="9"/>
    <w:semiHidden/>
    <w:locked/>
    <w:rPr>
      <w:rFonts w:asciiTheme="minorHAnsi" w:eastAsiaTheme="minorEastAsia" w:hAnsiTheme="minorHAnsi" w:cs="Times New Roman"/>
      <w:b/>
      <w:bCs/>
      <w:sz w:val="22"/>
      <w:szCs w:val="22"/>
      <w:lang w:val="x-none" w:eastAsia="bg-BG"/>
    </w:rPr>
  </w:style>
  <w:style w:type="character" w:customStyle="1" w:styleId="Kop7Char">
    <w:name w:val="Kop 7 Char"/>
    <w:basedOn w:val="Standaardalinea-lettertype"/>
    <w:link w:val="Kop7"/>
    <w:uiPriority w:val="9"/>
    <w:semiHidden/>
    <w:locked/>
    <w:rPr>
      <w:rFonts w:asciiTheme="minorHAnsi" w:eastAsiaTheme="minorEastAsia" w:hAnsiTheme="minorHAnsi" w:cs="Times New Roman"/>
      <w:sz w:val="24"/>
      <w:szCs w:val="24"/>
      <w:lang w:val="x-none" w:eastAsia="bg-BG"/>
    </w:rPr>
  </w:style>
  <w:style w:type="paragraph" w:styleId="Koptekst">
    <w:name w:val="header"/>
    <w:basedOn w:val="Standaard"/>
    <w:link w:val="KoptekstChar"/>
    <w:uiPriority w:val="99"/>
    <w:rsid w:val="00540188"/>
    <w:pPr>
      <w:tabs>
        <w:tab w:val="center" w:pos="4536"/>
        <w:tab w:val="right" w:pos="9072"/>
      </w:tabs>
    </w:pPr>
  </w:style>
  <w:style w:type="character" w:customStyle="1" w:styleId="KoptekstChar">
    <w:name w:val="Koptekst Char"/>
    <w:basedOn w:val="Standaardalinea-lettertype"/>
    <w:link w:val="Koptekst"/>
    <w:uiPriority w:val="99"/>
    <w:locked/>
    <w:rsid w:val="00307C76"/>
    <w:rPr>
      <w:rFonts w:ascii="Verdana" w:hAnsi="Verdana" w:cs="Times New Roman"/>
      <w:sz w:val="24"/>
      <w:lang w:val="x-none" w:eastAsia="bg-BG"/>
    </w:rPr>
  </w:style>
  <w:style w:type="paragraph" w:styleId="Voettekst">
    <w:name w:val="footer"/>
    <w:basedOn w:val="Standaard"/>
    <w:link w:val="VoettekstChar"/>
    <w:uiPriority w:val="99"/>
    <w:rsid w:val="00540188"/>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24"/>
      <w:szCs w:val="24"/>
      <w:lang w:val="x-none" w:eastAsia="bg-BG"/>
    </w:rPr>
  </w:style>
  <w:style w:type="table" w:styleId="Tabelraster">
    <w:name w:val="Table Grid"/>
    <w:basedOn w:val="Standaardtabel"/>
    <w:uiPriority w:val="3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semiHidden/>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rFonts w:cs="Times New Roman"/>
      <w:color w:val="0000FF"/>
      <w:u w:val="single"/>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semiHidden/>
    <w:rsid w:val="0094670A"/>
    <w:pPr>
      <w:ind w:left="900"/>
    </w:pPr>
    <w:rPr>
      <w:b/>
    </w:rPr>
  </w:style>
  <w:style w:type="paragraph" w:styleId="Inhopg7">
    <w:name w:val="toc 7"/>
    <w:basedOn w:val="Standaard"/>
    <w:next w:val="Standaard"/>
    <w:autoRedefine/>
    <w:uiPriority w:val="39"/>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uiPriority w:val="35"/>
    <w:qFormat/>
    <w:rsid w:val="00B44730"/>
    <w:rPr>
      <w:b/>
      <w:bCs/>
      <w:sz w:val="20"/>
      <w:szCs w:val="20"/>
    </w:rPr>
  </w:style>
  <w:style w:type="paragraph" w:styleId="Ballontekst">
    <w:name w:val="Balloon Text"/>
    <w:basedOn w:val="Standaard"/>
    <w:link w:val="BallontekstChar"/>
    <w:uiPriority w:val="99"/>
    <w:rsid w:val="009A10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A10D2"/>
    <w:rPr>
      <w:rFonts w:ascii="Tahoma" w:hAnsi="Tahoma" w:cs="Tahoma"/>
      <w:sz w:val="16"/>
      <w:szCs w:val="16"/>
      <w:lang w:val="x-none" w:eastAsia="bg-BG"/>
    </w:rPr>
  </w:style>
  <w:style w:type="paragraph" w:styleId="Plattetekst">
    <w:name w:val="Body Text"/>
    <w:basedOn w:val="Standaard"/>
    <w:link w:val="PlattetekstChar"/>
    <w:uiPriority w:val="99"/>
    <w:rsid w:val="0062636D"/>
    <w:pPr>
      <w:spacing w:line="240" w:lineRule="auto"/>
    </w:pPr>
    <w:rPr>
      <w:rFonts w:ascii="Arial" w:hAnsi="Arial" w:cs="Arial"/>
      <w:color w:val="FF0000"/>
      <w:sz w:val="20"/>
      <w:szCs w:val="20"/>
      <w:lang w:eastAsia="nl-NL"/>
    </w:rPr>
  </w:style>
  <w:style w:type="character" w:customStyle="1" w:styleId="PlattetekstChar">
    <w:name w:val="Platte tekst Char"/>
    <w:basedOn w:val="Standaardalinea-lettertype"/>
    <w:link w:val="Plattetekst"/>
    <w:uiPriority w:val="99"/>
    <w:locked/>
    <w:rsid w:val="0062636D"/>
    <w:rPr>
      <w:rFonts w:ascii="Arial" w:hAnsi="Arial" w:cs="Arial"/>
      <w:color w:val="FF0000"/>
    </w:rPr>
  </w:style>
  <w:style w:type="paragraph" w:styleId="Lijstalinea">
    <w:name w:val="List Paragraph"/>
    <w:basedOn w:val="Standaard"/>
    <w:link w:val="LijstalineaChar"/>
    <w:uiPriority w:val="34"/>
    <w:qFormat/>
    <w:rsid w:val="008D1A09"/>
    <w:pPr>
      <w:spacing w:line="259" w:lineRule="auto"/>
      <w:ind w:left="720"/>
      <w:contextualSpacing/>
    </w:pPr>
    <w:rPr>
      <w:rFonts w:ascii="Arial" w:hAnsi="Arial"/>
      <w:sz w:val="20"/>
      <w:szCs w:val="22"/>
      <w:lang w:eastAsia="en-US"/>
    </w:rPr>
  </w:style>
  <w:style w:type="paragraph" w:styleId="Voetnoottekst">
    <w:name w:val="footnote text"/>
    <w:basedOn w:val="Standaard"/>
    <w:link w:val="VoetnoottekstChar"/>
    <w:uiPriority w:val="99"/>
    <w:rsid w:val="008F7E3F"/>
    <w:pPr>
      <w:spacing w:line="240" w:lineRule="auto"/>
    </w:pPr>
    <w:rPr>
      <w:sz w:val="20"/>
      <w:szCs w:val="20"/>
    </w:rPr>
  </w:style>
  <w:style w:type="character" w:customStyle="1" w:styleId="VoetnoottekstChar">
    <w:name w:val="Voetnoottekst Char"/>
    <w:basedOn w:val="Standaardalinea-lettertype"/>
    <w:link w:val="Voetnoottekst"/>
    <w:uiPriority w:val="99"/>
    <w:locked/>
    <w:rsid w:val="008F7E3F"/>
    <w:rPr>
      <w:rFonts w:ascii="Verdana" w:hAnsi="Verdana" w:cs="Times New Roman"/>
      <w:lang w:val="x-none" w:eastAsia="bg-BG"/>
    </w:rPr>
  </w:style>
  <w:style w:type="character" w:styleId="Voetnootmarkering">
    <w:name w:val="footnote reference"/>
    <w:basedOn w:val="Standaardalinea-lettertype"/>
    <w:uiPriority w:val="99"/>
    <w:rsid w:val="008F7E3F"/>
    <w:rPr>
      <w:rFonts w:cs="Times New Roman"/>
      <w:vertAlign w:val="superscript"/>
    </w:rPr>
  </w:style>
  <w:style w:type="paragraph" w:styleId="Geenafstand">
    <w:name w:val="No Spacing"/>
    <w:link w:val="GeenafstandChar"/>
    <w:uiPriority w:val="1"/>
    <w:qFormat/>
    <w:rsid w:val="00394821"/>
    <w:pPr>
      <w:spacing w:beforeAutospacing="1" w:afterAutospacing="1"/>
    </w:pPr>
    <w:rPr>
      <w:rFonts w:ascii="Verdana" w:hAnsi="Verdana"/>
      <w:sz w:val="18"/>
      <w:szCs w:val="22"/>
      <w:lang w:val="en-US" w:eastAsia="en-US"/>
    </w:rPr>
  </w:style>
  <w:style w:type="character" w:customStyle="1" w:styleId="GeenafstandChar">
    <w:name w:val="Geen afstand Char"/>
    <w:basedOn w:val="Standaardalinea-lettertype"/>
    <w:link w:val="Geenafstand"/>
    <w:uiPriority w:val="1"/>
    <w:locked/>
    <w:rsid w:val="00280B29"/>
    <w:rPr>
      <w:rFonts w:ascii="Verdana" w:hAnsi="Verdana" w:cs="Times New Roman"/>
      <w:sz w:val="22"/>
      <w:szCs w:val="22"/>
      <w:lang w:val="en-US" w:eastAsia="en-US"/>
    </w:rPr>
  </w:style>
  <w:style w:type="character" w:styleId="Verwijzingopmerking">
    <w:name w:val="annotation reference"/>
    <w:basedOn w:val="Standaardalinea-lettertype"/>
    <w:uiPriority w:val="99"/>
    <w:rsid w:val="00280B29"/>
    <w:rPr>
      <w:rFonts w:cs="Times New Roman"/>
      <w:sz w:val="16"/>
      <w:szCs w:val="16"/>
    </w:rPr>
  </w:style>
  <w:style w:type="paragraph" w:styleId="Tekstopmerking">
    <w:name w:val="annotation text"/>
    <w:basedOn w:val="Standaard"/>
    <w:link w:val="TekstopmerkingChar"/>
    <w:uiPriority w:val="99"/>
    <w:rsid w:val="00280B29"/>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0B29"/>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0B29"/>
    <w:rPr>
      <w:b/>
      <w:bCs/>
    </w:rPr>
  </w:style>
  <w:style w:type="character" w:customStyle="1" w:styleId="OnderwerpvanopmerkingChar">
    <w:name w:val="Onderwerp van opmerking Char"/>
    <w:basedOn w:val="TekstopmerkingChar"/>
    <w:link w:val="Onderwerpvanopmerking"/>
    <w:uiPriority w:val="99"/>
    <w:locked/>
    <w:rsid w:val="00280B29"/>
    <w:rPr>
      <w:rFonts w:ascii="Verdana" w:hAnsi="Verdana" w:cs="Times New Roman"/>
      <w:b/>
      <w:bCs/>
      <w:lang w:val="x-none" w:eastAsia="bg-BG"/>
    </w:rPr>
  </w:style>
  <w:style w:type="paragraph" w:styleId="Revisie">
    <w:name w:val="Revision"/>
    <w:hidden/>
    <w:uiPriority w:val="99"/>
    <w:semiHidden/>
    <w:rsid w:val="00433B4E"/>
    <w:rPr>
      <w:rFonts w:ascii="Verdana" w:hAnsi="Verdana"/>
      <w:sz w:val="18"/>
      <w:szCs w:val="24"/>
      <w:lang w:eastAsia="bg-BG"/>
    </w:rPr>
  </w:style>
  <w:style w:type="paragraph" w:customStyle="1" w:styleId="RapportSubKopVet">
    <w:name w:val="RapportSubKopVet"/>
    <w:basedOn w:val="Standaard"/>
    <w:rsid w:val="00E041A8"/>
    <w:pPr>
      <w:spacing w:line="240" w:lineRule="exact"/>
    </w:pPr>
    <w:rPr>
      <w:rFonts w:ascii="Arial" w:hAnsi="Arial" w:cs="Arial"/>
      <w:b/>
      <w:bCs/>
      <w:spacing w:val="-2"/>
      <w:sz w:val="20"/>
      <w:szCs w:val="20"/>
      <w:lang w:eastAsia="nl-NL"/>
    </w:rPr>
  </w:style>
  <w:style w:type="character" w:customStyle="1" w:styleId="LijstalineaChar">
    <w:name w:val="Lijstalinea Char"/>
    <w:basedOn w:val="Standaardalinea-lettertype"/>
    <w:link w:val="Lijstalinea"/>
    <w:uiPriority w:val="34"/>
    <w:locked/>
    <w:rsid w:val="001B14DC"/>
    <w:rPr>
      <w:rFonts w:ascii="Arial" w:hAnsi="Arial" w:cs="Times New Roman"/>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pixelsPerInch w:val="10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etten.overheid.nl/BWBR0008498/2017-01-01"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22074125E7234DBB27E67A2C408CB2" ma:contentTypeVersion="0" ma:contentTypeDescription="Een nieuw document maken." ma:contentTypeScope="" ma:versionID="813d7843c26aa3b2d20b76ed19538e89">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4AEC0-9C66-4FAF-A8FC-961B051FF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9629E0F-13EE-4C30-BCB1-40B0BD85FBCD}">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BE5A4F70-F27C-4BBC-BB84-E9DE06C1DA4F}">
  <ds:schemaRefs>
    <ds:schemaRef ds:uri="http://schemas.microsoft.com/sharepoint/v3/contenttype/forms"/>
  </ds:schemaRefs>
</ds:datastoreItem>
</file>

<file path=customXml/itemProps4.xml><?xml version="1.0" encoding="utf-8"?>
<ds:datastoreItem xmlns:ds="http://schemas.openxmlformats.org/officeDocument/2006/customXml" ds:itemID="{5036992D-A413-4E77-B2AB-17C6B1D1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8</Pages>
  <Words>1010</Words>
  <Characters>8955</Characters>
  <Application>Microsoft Office Word</Application>
  <DocSecurity>0</DocSecurity>
  <Lines>74</Lines>
  <Paragraphs>19</Paragraphs>
  <ScaleCrop>false</ScaleCrop>
  <HeadingPairs>
    <vt:vector size="2" baseType="variant">
      <vt:variant>
        <vt:lpstr>Titel</vt:lpstr>
      </vt:variant>
      <vt:variant>
        <vt:i4>1</vt:i4>
      </vt:variant>
    </vt:vector>
  </HeadingPairs>
  <TitlesOfParts>
    <vt:vector size="1" baseType="lpstr">
      <vt:lpstr>Model B - V&amp;G-plan</vt:lpstr>
    </vt:vector>
  </TitlesOfParts>
  <Company>Ministerie van Defensie</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 - V&amp;G-plan</dc:title>
  <dc:subject>V&amp;G-plan Ontwerpfase</dc:subject>
  <dc:creator>Ralen, Olaf van;Haan, Hans de</dc:creator>
  <cp:keywords/>
  <dc:description/>
  <cp:lastModifiedBy>Stipdonk, Hein van</cp:lastModifiedBy>
  <cp:revision>7</cp:revision>
  <cp:lastPrinted>2019-05-22T12:07:00Z</cp:lastPrinted>
  <dcterms:created xsi:type="dcterms:W3CDTF">2020-09-28T08:55:00Z</dcterms:created>
  <dcterms:modified xsi:type="dcterms:W3CDTF">2021-05-19T12:10:00Z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0x010100B622074125E7234DBB27E67A2C408CB2</vt:lpwstr>
  </property>
</Properties>
</file>